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8BE58">
      <w:pPr>
        <w:spacing w:before="74" w:line="278" w:lineRule="auto"/>
        <w:ind w:left="148" w:right="6" w:firstLine="0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202</w:t>
      </w:r>
      <w:r>
        <w:rPr>
          <w:rFonts w:hint="default"/>
          <w:b/>
          <w:sz w:val="28"/>
          <w:lang w:val="ru-RU"/>
        </w:rPr>
        <w:t>5</w:t>
      </w:r>
      <w:r>
        <w:rPr>
          <w:b/>
          <w:sz w:val="28"/>
        </w:rPr>
        <w:t>-202</w:t>
      </w:r>
      <w:r>
        <w:rPr>
          <w:rFonts w:hint="default"/>
          <w:b/>
          <w:sz w:val="28"/>
          <w:lang w:val="ru-RU"/>
        </w:rPr>
        <w:t>6</w:t>
      </w:r>
      <w:bookmarkStart w:id="0" w:name="_GoBack"/>
      <w:bookmarkEnd w:id="0"/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год Школьный этап. История, 5-6 класс.</w:t>
      </w:r>
    </w:p>
    <w:p w14:paraId="5C97C889">
      <w:pPr>
        <w:pStyle w:val="5"/>
        <w:spacing w:before="43"/>
        <w:ind w:left="0"/>
        <w:rPr>
          <w:b/>
        </w:rPr>
      </w:pPr>
    </w:p>
    <w:p w14:paraId="239A8F94">
      <w:pPr>
        <w:spacing w:before="0"/>
        <w:ind w:left="148" w:right="9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ЗАДАНИЙ</w:t>
      </w:r>
    </w:p>
    <w:p w14:paraId="5A539273">
      <w:pPr>
        <w:tabs>
          <w:tab w:val="left" w:pos="4391"/>
        </w:tabs>
        <w:spacing w:before="50"/>
        <w:ind w:left="140" w:right="0" w:firstLine="0"/>
        <w:jc w:val="left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45</w:t>
      </w:r>
      <w:r>
        <w:rPr>
          <w:b/>
          <w:spacing w:val="-2"/>
          <w:sz w:val="28"/>
        </w:rPr>
        <w:t xml:space="preserve"> минут.</w:t>
      </w:r>
      <w:r>
        <w:rPr>
          <w:b/>
          <w:sz w:val="28"/>
        </w:rPr>
        <w:tab/>
      </w:r>
      <w:r>
        <w:rPr>
          <w:b/>
          <w:sz w:val="28"/>
        </w:rPr>
        <w:t>Максимальное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количество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8"/>
          <w:sz w:val="28"/>
        </w:rPr>
        <w:t xml:space="preserve"> </w:t>
      </w:r>
      <w:r>
        <w:rPr>
          <w:b/>
          <w:spacing w:val="-5"/>
          <w:sz w:val="28"/>
        </w:rPr>
        <w:t>62</w:t>
      </w:r>
    </w:p>
    <w:p w14:paraId="2C2531A0">
      <w:pPr>
        <w:pStyle w:val="5"/>
        <w:spacing w:before="95"/>
        <w:ind w:left="0"/>
        <w:rPr>
          <w:b/>
        </w:rPr>
      </w:pPr>
    </w:p>
    <w:p w14:paraId="4DB44896">
      <w:pPr>
        <w:spacing w:before="0" w:line="276" w:lineRule="auto"/>
        <w:ind w:left="149" w:right="6" w:firstLine="0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№1.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ответ.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количество баллов за задание – </w:t>
      </w:r>
      <w:r>
        <w:rPr>
          <w:b/>
          <w:sz w:val="28"/>
          <w:u w:val="single"/>
        </w:rPr>
        <w:t>15 баллов</w:t>
      </w:r>
      <w:r>
        <w:rPr>
          <w:b/>
          <w:sz w:val="28"/>
        </w:rPr>
        <w:t>.</w:t>
      </w:r>
    </w:p>
    <w:p w14:paraId="0707E788">
      <w:pPr>
        <w:pStyle w:val="5"/>
        <w:spacing w:before="49"/>
        <w:ind w:left="0"/>
        <w:rPr>
          <w:b/>
        </w:rPr>
      </w:pPr>
    </w:p>
    <w:p w14:paraId="70E1D152">
      <w:pPr>
        <w:pStyle w:val="7"/>
        <w:numPr>
          <w:ilvl w:val="0"/>
          <w:numId w:val="1"/>
        </w:numPr>
        <w:tabs>
          <w:tab w:val="left" w:pos="423"/>
        </w:tabs>
        <w:spacing w:before="0" w:after="0" w:line="240" w:lineRule="auto"/>
        <w:ind w:left="423" w:right="0" w:hanging="280"/>
        <w:jc w:val="left"/>
        <w:rPr>
          <w:b/>
          <w:sz w:val="28"/>
        </w:rPr>
      </w:pPr>
      <w:r>
        <w:rPr>
          <w:b/>
          <w:sz w:val="28"/>
        </w:rPr>
        <w:t>Древнейшие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люди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жили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территории:</w:t>
      </w:r>
    </w:p>
    <w:p w14:paraId="34B22E79">
      <w:pPr>
        <w:pStyle w:val="5"/>
        <w:spacing w:before="48" w:line="278" w:lineRule="auto"/>
        <w:ind w:right="6473"/>
      </w:pPr>
      <w:r>
        <w:t>А)</w:t>
      </w:r>
      <w:r>
        <w:rPr>
          <w:spacing w:val="-17"/>
        </w:rPr>
        <w:t xml:space="preserve"> </w:t>
      </w:r>
      <w:r>
        <w:t>Восточной</w:t>
      </w:r>
      <w:r>
        <w:rPr>
          <w:spacing w:val="-17"/>
        </w:rPr>
        <w:t xml:space="preserve"> </w:t>
      </w:r>
      <w:r>
        <w:t>Африки; Б) Западной Азии;</w:t>
      </w:r>
    </w:p>
    <w:p w14:paraId="7645ED33">
      <w:pPr>
        <w:pStyle w:val="5"/>
        <w:spacing w:line="317" w:lineRule="exact"/>
      </w:pPr>
      <w:r>
        <w:t>В)</w:t>
      </w:r>
      <w:r>
        <w:rPr>
          <w:spacing w:val="-2"/>
        </w:rPr>
        <w:t xml:space="preserve"> Испании.</w:t>
      </w:r>
    </w:p>
    <w:p w14:paraId="3DDF70A9">
      <w:pPr>
        <w:pStyle w:val="2"/>
        <w:numPr>
          <w:ilvl w:val="0"/>
          <w:numId w:val="1"/>
        </w:numPr>
        <w:tabs>
          <w:tab w:val="left" w:pos="491"/>
        </w:tabs>
        <w:spacing w:before="47" w:after="0" w:line="240" w:lineRule="auto"/>
        <w:ind w:left="491" w:right="0" w:hanging="279"/>
        <w:jc w:val="left"/>
      </w:pPr>
      <w:r>
        <w:t>Тир,</w:t>
      </w:r>
      <w:r>
        <w:rPr>
          <w:spacing w:val="-4"/>
        </w:rPr>
        <w:t xml:space="preserve"> </w:t>
      </w:r>
      <w:r>
        <w:t>Сидон,</w:t>
      </w:r>
      <w:r>
        <w:rPr>
          <w:spacing w:val="-4"/>
        </w:rPr>
        <w:t xml:space="preserve"> </w:t>
      </w:r>
      <w:r>
        <w:t>Библ –</w:t>
      </w:r>
      <w:r>
        <w:rPr>
          <w:spacing w:val="-4"/>
        </w:rPr>
        <w:t xml:space="preserve"> </w:t>
      </w:r>
      <w:r>
        <w:t>так</w:t>
      </w:r>
      <w:r>
        <w:rPr>
          <w:spacing w:val="-2"/>
        </w:rPr>
        <w:t xml:space="preserve"> назывались:</w:t>
      </w:r>
    </w:p>
    <w:p w14:paraId="04E9C99F">
      <w:pPr>
        <w:pStyle w:val="5"/>
        <w:spacing w:before="48" w:line="278" w:lineRule="auto"/>
        <w:ind w:right="4533"/>
      </w:pPr>
      <w:r>
        <w:t>а)</w:t>
      </w:r>
      <w:r>
        <w:rPr>
          <w:spacing w:val="-8"/>
        </w:rPr>
        <w:t xml:space="preserve"> </w:t>
      </w:r>
      <w:r>
        <w:t>легендарные</w:t>
      </w:r>
      <w:r>
        <w:rPr>
          <w:spacing w:val="-8"/>
        </w:rPr>
        <w:t xml:space="preserve"> </w:t>
      </w:r>
      <w:r>
        <w:t>вожди</w:t>
      </w:r>
      <w:r>
        <w:rPr>
          <w:spacing w:val="-11"/>
        </w:rPr>
        <w:t xml:space="preserve"> </w:t>
      </w:r>
      <w:r>
        <w:t>древних</w:t>
      </w:r>
      <w:r>
        <w:rPr>
          <w:spacing w:val="-11"/>
        </w:rPr>
        <w:t xml:space="preserve"> </w:t>
      </w:r>
      <w:r>
        <w:t>иудеев; б) реки в Месопотамии;</w:t>
      </w:r>
    </w:p>
    <w:p w14:paraId="388A7176">
      <w:pPr>
        <w:pStyle w:val="5"/>
        <w:spacing w:line="276" w:lineRule="auto"/>
        <w:ind w:right="5228"/>
      </w:pPr>
      <w:r>
        <w:t>в)</w:t>
      </w:r>
      <w:r>
        <w:rPr>
          <w:spacing w:val="-11"/>
        </w:rPr>
        <w:t xml:space="preserve"> </w:t>
      </w:r>
      <w:r>
        <w:t>исторические</w:t>
      </w:r>
      <w:r>
        <w:rPr>
          <w:spacing w:val="-13"/>
        </w:rPr>
        <w:t xml:space="preserve"> </w:t>
      </w:r>
      <w:r>
        <w:t>регионы</w:t>
      </w:r>
      <w:r>
        <w:rPr>
          <w:spacing w:val="-13"/>
        </w:rPr>
        <w:t xml:space="preserve"> </w:t>
      </w:r>
      <w:r>
        <w:t>Египта; г) крупнейшие города Финикии.</w:t>
      </w:r>
    </w:p>
    <w:p w14:paraId="322514D4">
      <w:pPr>
        <w:pStyle w:val="2"/>
        <w:numPr>
          <w:ilvl w:val="0"/>
          <w:numId w:val="1"/>
        </w:numPr>
        <w:tabs>
          <w:tab w:val="left" w:pos="422"/>
        </w:tabs>
        <w:spacing w:before="0" w:after="0" w:line="276" w:lineRule="auto"/>
        <w:ind w:left="143" w:right="308" w:firstLine="0"/>
        <w:jc w:val="left"/>
      </w:pPr>
      <w:r>
        <w:t>Первый</w:t>
      </w:r>
      <w:r>
        <w:rPr>
          <w:spacing w:val="-5"/>
        </w:rPr>
        <w:t xml:space="preserve"> </w:t>
      </w:r>
      <w:r>
        <w:t>металл,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которого</w:t>
      </w:r>
      <w:r>
        <w:rPr>
          <w:spacing w:val="-3"/>
        </w:rPr>
        <w:t xml:space="preserve"> </w:t>
      </w:r>
      <w:r>
        <w:t>древние</w:t>
      </w:r>
      <w:r>
        <w:rPr>
          <w:spacing w:val="-4"/>
        </w:rPr>
        <w:t xml:space="preserve"> </w:t>
      </w:r>
      <w:r>
        <w:t>люди</w:t>
      </w:r>
      <w:r>
        <w:rPr>
          <w:spacing w:val="-5"/>
        </w:rPr>
        <w:t xml:space="preserve"> </w:t>
      </w:r>
      <w:r>
        <w:t>научились</w:t>
      </w:r>
      <w:r>
        <w:rPr>
          <w:spacing w:val="-7"/>
        </w:rPr>
        <w:t xml:space="preserve"> </w:t>
      </w:r>
      <w:r>
        <w:t>делать</w:t>
      </w:r>
      <w:r>
        <w:rPr>
          <w:spacing w:val="-7"/>
        </w:rPr>
        <w:t xml:space="preserve"> </w:t>
      </w:r>
      <w:r>
        <w:t xml:space="preserve">орудия </w:t>
      </w:r>
      <w:r>
        <w:rPr>
          <w:spacing w:val="-2"/>
        </w:rPr>
        <w:t>труда:</w:t>
      </w:r>
    </w:p>
    <w:p w14:paraId="448DAE1E">
      <w:pPr>
        <w:pStyle w:val="5"/>
        <w:spacing w:line="276" w:lineRule="auto"/>
        <w:ind w:right="8037"/>
      </w:pPr>
      <w:r>
        <w:t>А) Медь; Б)</w:t>
      </w:r>
      <w:r>
        <w:rPr>
          <w:spacing w:val="-17"/>
        </w:rPr>
        <w:t xml:space="preserve"> </w:t>
      </w:r>
      <w:r>
        <w:t>Бронза; В)</w:t>
      </w:r>
      <w:r>
        <w:rPr>
          <w:spacing w:val="-2"/>
        </w:rPr>
        <w:t xml:space="preserve"> Золото.</w:t>
      </w:r>
    </w:p>
    <w:p w14:paraId="3114D80B">
      <w:pPr>
        <w:pStyle w:val="2"/>
        <w:numPr>
          <w:ilvl w:val="0"/>
          <w:numId w:val="1"/>
        </w:numPr>
        <w:tabs>
          <w:tab w:val="left" w:pos="422"/>
        </w:tabs>
        <w:spacing w:before="0" w:after="0" w:line="240" w:lineRule="auto"/>
        <w:ind w:left="422" w:right="0" w:hanging="279"/>
        <w:jc w:val="left"/>
      </w:pPr>
      <w:r>
        <w:t>Какое</w:t>
      </w:r>
      <w:r>
        <w:rPr>
          <w:spacing w:val="-7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производящему</w:t>
      </w:r>
      <w:r>
        <w:rPr>
          <w:spacing w:val="-6"/>
        </w:rPr>
        <w:t xml:space="preserve"> </w:t>
      </w:r>
      <w:r>
        <w:t>типу</w:t>
      </w:r>
      <w:r>
        <w:rPr>
          <w:spacing w:val="-5"/>
        </w:rPr>
        <w:t xml:space="preserve"> </w:t>
      </w:r>
      <w:r>
        <w:rPr>
          <w:spacing w:val="-2"/>
        </w:rPr>
        <w:t>хозяйства:</w:t>
      </w:r>
    </w:p>
    <w:p w14:paraId="708B9BC1">
      <w:pPr>
        <w:pStyle w:val="5"/>
        <w:spacing w:before="43" w:line="276" w:lineRule="auto"/>
        <w:ind w:right="6789"/>
      </w:pPr>
      <w:r>
        <w:t>А)</w:t>
      </w:r>
      <w:r>
        <w:rPr>
          <w:spacing w:val="-18"/>
        </w:rPr>
        <w:t xml:space="preserve"> </w:t>
      </w:r>
      <w:r>
        <w:t>Собирательство; Б) Земледелие;</w:t>
      </w:r>
    </w:p>
    <w:p w14:paraId="1EF76F24">
      <w:pPr>
        <w:pStyle w:val="5"/>
        <w:spacing w:before="1"/>
      </w:pPr>
      <w:r>
        <w:t xml:space="preserve">В) </w:t>
      </w:r>
      <w:r>
        <w:rPr>
          <w:spacing w:val="-2"/>
        </w:rPr>
        <w:t>Охота.</w:t>
      </w:r>
    </w:p>
    <w:p w14:paraId="0DB8D377">
      <w:pPr>
        <w:pStyle w:val="2"/>
        <w:numPr>
          <w:ilvl w:val="0"/>
          <w:numId w:val="1"/>
        </w:numPr>
        <w:tabs>
          <w:tab w:val="left" w:pos="422"/>
        </w:tabs>
        <w:spacing w:before="47" w:after="0" w:line="240" w:lineRule="auto"/>
        <w:ind w:left="422" w:right="0" w:hanging="279"/>
        <w:jc w:val="left"/>
      </w:pPr>
      <w:r>
        <w:t>Основным</w:t>
      </w:r>
      <w:r>
        <w:rPr>
          <w:spacing w:val="-11"/>
        </w:rPr>
        <w:t xml:space="preserve"> </w:t>
      </w:r>
      <w:r>
        <w:t>занятием</w:t>
      </w:r>
      <w:r>
        <w:rPr>
          <w:spacing w:val="-9"/>
        </w:rPr>
        <w:t xml:space="preserve"> </w:t>
      </w:r>
      <w:r>
        <w:t>древних</w:t>
      </w:r>
      <w:r>
        <w:rPr>
          <w:spacing w:val="-8"/>
        </w:rPr>
        <w:t xml:space="preserve"> </w:t>
      </w:r>
      <w:r>
        <w:t>спартанцев</w:t>
      </w:r>
      <w:r>
        <w:rPr>
          <w:spacing w:val="-9"/>
        </w:rPr>
        <w:t xml:space="preserve"> </w:t>
      </w:r>
      <w:r>
        <w:rPr>
          <w:spacing w:val="-2"/>
        </w:rPr>
        <w:t>было(а):</w:t>
      </w:r>
    </w:p>
    <w:p w14:paraId="6F4597FD">
      <w:pPr>
        <w:pStyle w:val="5"/>
        <w:spacing w:before="48" w:line="278" w:lineRule="auto"/>
        <w:ind w:right="7737"/>
      </w:pPr>
      <w:r>
        <w:t>а)</w:t>
      </w:r>
      <w:r>
        <w:rPr>
          <w:spacing w:val="-18"/>
        </w:rPr>
        <w:t xml:space="preserve"> </w:t>
      </w:r>
      <w:r>
        <w:t>торговля; б) ремесло;</w:t>
      </w:r>
    </w:p>
    <w:p w14:paraId="3B81F22D">
      <w:pPr>
        <w:pStyle w:val="5"/>
        <w:spacing w:line="317" w:lineRule="exact"/>
      </w:pPr>
      <w:r>
        <w:t>в)</w:t>
      </w:r>
      <w:r>
        <w:rPr>
          <w:spacing w:val="-2"/>
        </w:rPr>
        <w:t xml:space="preserve"> </w:t>
      </w:r>
      <w:r>
        <w:t xml:space="preserve">военное </w:t>
      </w:r>
      <w:r>
        <w:rPr>
          <w:spacing w:val="-2"/>
        </w:rPr>
        <w:t>дело;</w:t>
      </w:r>
    </w:p>
    <w:p w14:paraId="6E51AE4C">
      <w:pPr>
        <w:pStyle w:val="5"/>
        <w:spacing w:before="48"/>
      </w:pPr>
      <w:r>
        <w:t>г)</w:t>
      </w:r>
      <w:r>
        <w:rPr>
          <w:spacing w:val="-2"/>
        </w:rPr>
        <w:t xml:space="preserve"> </w:t>
      </w:r>
      <w:r>
        <w:t>сельское</w:t>
      </w:r>
      <w:r>
        <w:rPr>
          <w:spacing w:val="-2"/>
        </w:rPr>
        <w:t xml:space="preserve"> хозяйство.</w:t>
      </w:r>
    </w:p>
    <w:p w14:paraId="2BA218FC">
      <w:pPr>
        <w:pStyle w:val="2"/>
        <w:numPr>
          <w:ilvl w:val="0"/>
          <w:numId w:val="1"/>
        </w:numPr>
        <w:tabs>
          <w:tab w:val="left" w:pos="422"/>
        </w:tabs>
        <w:spacing w:before="47" w:after="0" w:line="278" w:lineRule="auto"/>
        <w:ind w:left="143" w:right="597" w:firstLine="0"/>
        <w:jc w:val="left"/>
      </w:pPr>
      <w:r>
        <w:t>Как</w:t>
      </w:r>
      <w:r>
        <w:rPr>
          <w:spacing w:val="-4"/>
        </w:rPr>
        <w:t xml:space="preserve"> </w:t>
      </w:r>
      <w:r>
        <w:t>называется</w:t>
      </w:r>
      <w:r>
        <w:rPr>
          <w:spacing w:val="-7"/>
        </w:rPr>
        <w:t xml:space="preserve"> </w:t>
      </w:r>
      <w:r>
        <w:t>объединение</w:t>
      </w:r>
      <w:r>
        <w:rPr>
          <w:spacing w:val="-3"/>
        </w:rPr>
        <w:t xml:space="preserve"> </w:t>
      </w:r>
      <w:r>
        <w:t>семей,</w:t>
      </w:r>
      <w:r>
        <w:rPr>
          <w:spacing w:val="-4"/>
        </w:rPr>
        <w:t xml:space="preserve"> </w:t>
      </w:r>
      <w:r>
        <w:t>живущих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одной</w:t>
      </w:r>
      <w:r>
        <w:rPr>
          <w:spacing w:val="-7"/>
        </w:rPr>
        <w:t xml:space="preserve"> </w:t>
      </w:r>
      <w:r>
        <w:t>местности</w:t>
      </w:r>
      <w:r>
        <w:rPr>
          <w:spacing w:val="-4"/>
        </w:rPr>
        <w:t xml:space="preserve"> </w:t>
      </w:r>
      <w:r>
        <w:t>и раздельно ведущих хозяйство и владеющих своим имуществом:</w:t>
      </w:r>
    </w:p>
    <w:p w14:paraId="1A87D852">
      <w:pPr>
        <w:pStyle w:val="5"/>
        <w:spacing w:line="317" w:lineRule="exact"/>
      </w:pPr>
      <w:r>
        <w:t>А)</w:t>
      </w:r>
      <w:r>
        <w:rPr>
          <w:spacing w:val="-2"/>
        </w:rPr>
        <w:t xml:space="preserve"> </w:t>
      </w:r>
      <w:r>
        <w:rPr>
          <w:spacing w:val="-4"/>
        </w:rPr>
        <w:t>Род;</w:t>
      </w:r>
    </w:p>
    <w:p w14:paraId="638DF010">
      <w:pPr>
        <w:pStyle w:val="5"/>
        <w:spacing w:before="48" w:line="278" w:lineRule="auto"/>
        <w:ind w:right="6473"/>
      </w:pPr>
      <w:r>
        <w:t>Б) Соседская община; В)</w:t>
      </w:r>
      <w:r>
        <w:rPr>
          <w:spacing w:val="-16"/>
        </w:rPr>
        <w:t xml:space="preserve"> </w:t>
      </w:r>
      <w:r>
        <w:t>Человеческое</w:t>
      </w:r>
      <w:r>
        <w:rPr>
          <w:spacing w:val="-16"/>
        </w:rPr>
        <w:t xml:space="preserve"> </w:t>
      </w:r>
      <w:r>
        <w:t>стадо.</w:t>
      </w:r>
    </w:p>
    <w:p w14:paraId="0E02CBE4">
      <w:pPr>
        <w:pStyle w:val="5"/>
        <w:spacing w:after="0" w:line="278" w:lineRule="auto"/>
        <w:sectPr>
          <w:type w:val="continuous"/>
          <w:pgSz w:w="11910" w:h="16840"/>
          <w:pgMar w:top="1040" w:right="850" w:bottom="280" w:left="1559" w:header="720" w:footer="720" w:gutter="0"/>
          <w:cols w:space="720" w:num="1"/>
        </w:sectPr>
      </w:pPr>
    </w:p>
    <w:p w14:paraId="5769999B">
      <w:pPr>
        <w:pStyle w:val="2"/>
        <w:numPr>
          <w:ilvl w:val="0"/>
          <w:numId w:val="1"/>
        </w:numPr>
        <w:tabs>
          <w:tab w:val="left" w:pos="422"/>
        </w:tabs>
        <w:spacing w:before="74" w:after="0" w:line="278" w:lineRule="auto"/>
        <w:ind w:left="143" w:right="1618" w:firstLine="0"/>
        <w:jc w:val="left"/>
      </w:pPr>
      <w:r>
        <w:t>Ключевым</w:t>
      </w:r>
      <w:r>
        <w:rPr>
          <w:spacing w:val="-10"/>
        </w:rPr>
        <w:t xml:space="preserve"> </w:t>
      </w:r>
      <w:r>
        <w:t>внешнеполитическим</w:t>
      </w:r>
      <w:r>
        <w:rPr>
          <w:spacing w:val="-10"/>
        </w:rPr>
        <w:t xml:space="preserve"> </w:t>
      </w:r>
      <w:r>
        <w:t>соперником</w:t>
      </w:r>
      <w:r>
        <w:rPr>
          <w:spacing w:val="-13"/>
        </w:rPr>
        <w:t xml:space="preserve"> </w:t>
      </w:r>
      <w:r>
        <w:t>Александра Македонского являлся:</w:t>
      </w:r>
    </w:p>
    <w:p w14:paraId="2ED60CDB">
      <w:pPr>
        <w:pStyle w:val="5"/>
        <w:spacing w:line="276" w:lineRule="auto"/>
        <w:ind w:right="7737"/>
      </w:pPr>
      <w:r>
        <w:t>а)</w:t>
      </w:r>
      <w:r>
        <w:rPr>
          <w:spacing w:val="-18"/>
        </w:rPr>
        <w:t xml:space="preserve"> </w:t>
      </w:r>
      <w:r>
        <w:t>Филипп</w:t>
      </w:r>
      <w:r>
        <w:rPr>
          <w:spacing w:val="-17"/>
        </w:rPr>
        <w:t xml:space="preserve"> </w:t>
      </w:r>
      <w:r>
        <w:t>II; б) Дарий III; в) Ганнибал; г) Пирр.</w:t>
      </w:r>
    </w:p>
    <w:p w14:paraId="725D2020">
      <w:pPr>
        <w:pStyle w:val="2"/>
        <w:numPr>
          <w:ilvl w:val="0"/>
          <w:numId w:val="1"/>
        </w:numPr>
        <w:tabs>
          <w:tab w:val="left" w:pos="422"/>
        </w:tabs>
        <w:spacing w:before="0" w:after="0" w:line="322" w:lineRule="exact"/>
        <w:ind w:left="422" w:right="0" w:hanging="279"/>
        <w:jc w:val="left"/>
      </w:pPr>
      <w:r>
        <w:t>Великое</w:t>
      </w:r>
      <w:r>
        <w:rPr>
          <w:spacing w:val="-6"/>
        </w:rPr>
        <w:t xml:space="preserve"> </w:t>
      </w:r>
      <w:r>
        <w:t>переселение</w:t>
      </w:r>
      <w:r>
        <w:rPr>
          <w:spacing w:val="-4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VI</w:t>
      </w:r>
      <w:r>
        <w:rPr>
          <w:spacing w:val="-3"/>
        </w:rPr>
        <w:t xml:space="preserve"> </w:t>
      </w:r>
      <w:r>
        <w:t>вв.</w:t>
      </w:r>
      <w:r>
        <w:rPr>
          <w:spacing w:val="-4"/>
        </w:rPr>
        <w:t xml:space="preserve"> </w:t>
      </w:r>
      <w:r>
        <w:t>н.э.</w:t>
      </w:r>
      <w:r>
        <w:rPr>
          <w:spacing w:val="-4"/>
        </w:rPr>
        <w:t xml:space="preserve"> </w:t>
      </w:r>
      <w:r>
        <w:t>привело</w:t>
      </w:r>
      <w:r>
        <w:rPr>
          <w:spacing w:val="-6"/>
        </w:rPr>
        <w:t xml:space="preserve"> </w:t>
      </w:r>
      <w:r>
        <w:rPr>
          <w:spacing w:val="-5"/>
        </w:rPr>
        <w:t>к:</w:t>
      </w:r>
    </w:p>
    <w:p w14:paraId="0D6A2618">
      <w:pPr>
        <w:pStyle w:val="5"/>
        <w:spacing w:before="43" w:line="278" w:lineRule="auto"/>
        <w:ind w:right="4682"/>
      </w:pPr>
      <w:r>
        <w:t>а)</w:t>
      </w:r>
      <w:r>
        <w:rPr>
          <w:spacing w:val="-12"/>
        </w:rPr>
        <w:t xml:space="preserve"> </w:t>
      </w:r>
      <w:r>
        <w:t>образованию</w:t>
      </w:r>
      <w:r>
        <w:rPr>
          <w:spacing w:val="-13"/>
        </w:rPr>
        <w:t xml:space="preserve"> </w:t>
      </w:r>
      <w:r>
        <w:t>Римcкой</w:t>
      </w:r>
      <w:r>
        <w:rPr>
          <w:spacing w:val="-12"/>
        </w:rPr>
        <w:t xml:space="preserve"> </w:t>
      </w:r>
      <w:r>
        <w:t>республики; б) возникновению ислама;</w:t>
      </w:r>
    </w:p>
    <w:p w14:paraId="4D314434">
      <w:pPr>
        <w:pStyle w:val="5"/>
        <w:spacing w:line="276" w:lineRule="auto"/>
        <w:ind w:right="5570"/>
      </w:pPr>
      <w:r>
        <w:t>в)</w:t>
      </w:r>
      <w:r>
        <w:rPr>
          <w:spacing w:val="-12"/>
        </w:rPr>
        <w:t xml:space="preserve"> </w:t>
      </w:r>
      <w:r>
        <w:t>падению</w:t>
      </w:r>
      <w:r>
        <w:rPr>
          <w:spacing w:val="-12"/>
        </w:rPr>
        <w:t xml:space="preserve"> </w:t>
      </w:r>
      <w:r>
        <w:t>Римской</w:t>
      </w:r>
      <w:r>
        <w:rPr>
          <w:spacing w:val="-13"/>
        </w:rPr>
        <w:t xml:space="preserve"> </w:t>
      </w:r>
      <w:r>
        <w:t>империи; г) христианизации Руси.</w:t>
      </w:r>
    </w:p>
    <w:p w14:paraId="74D6A759">
      <w:pPr>
        <w:pStyle w:val="2"/>
        <w:numPr>
          <w:ilvl w:val="0"/>
          <w:numId w:val="1"/>
        </w:numPr>
        <w:tabs>
          <w:tab w:val="left" w:pos="422"/>
        </w:tabs>
        <w:spacing w:before="0" w:after="0" w:line="240" w:lineRule="auto"/>
        <w:ind w:left="422" w:right="0" w:hanging="279"/>
        <w:jc w:val="left"/>
      </w:pPr>
      <w:r>
        <w:t>Официальной</w:t>
      </w:r>
      <w:r>
        <w:rPr>
          <w:spacing w:val="-12"/>
        </w:rPr>
        <w:t xml:space="preserve"> </w:t>
      </w:r>
      <w:r>
        <w:t>религией</w:t>
      </w:r>
      <w:r>
        <w:rPr>
          <w:spacing w:val="-11"/>
        </w:rPr>
        <w:t xml:space="preserve"> </w:t>
      </w:r>
      <w:r>
        <w:t>средневековой</w:t>
      </w:r>
      <w:r>
        <w:rPr>
          <w:spacing w:val="-9"/>
        </w:rPr>
        <w:t xml:space="preserve"> </w:t>
      </w:r>
      <w:r>
        <w:t>Византии</w:t>
      </w:r>
      <w:r>
        <w:rPr>
          <w:spacing w:val="-10"/>
        </w:rPr>
        <w:t xml:space="preserve"> </w:t>
      </w:r>
      <w:r>
        <w:rPr>
          <w:spacing w:val="-2"/>
        </w:rPr>
        <w:t>являлось:</w:t>
      </w:r>
    </w:p>
    <w:p w14:paraId="701D75A3">
      <w:pPr>
        <w:pStyle w:val="5"/>
        <w:spacing w:before="44" w:line="276" w:lineRule="auto"/>
        <w:ind w:right="7487"/>
      </w:pPr>
      <w:r>
        <w:t>а) арианство;</w:t>
      </w:r>
      <w:r>
        <w:rPr>
          <w:spacing w:val="40"/>
        </w:rPr>
        <w:t xml:space="preserve"> </w:t>
      </w:r>
      <w:r>
        <w:t>б)</w:t>
      </w:r>
      <w:r>
        <w:rPr>
          <w:spacing w:val="-18"/>
        </w:rPr>
        <w:t xml:space="preserve"> </w:t>
      </w:r>
      <w:r>
        <w:t>православие;</w:t>
      </w:r>
    </w:p>
    <w:p w14:paraId="101367C7">
      <w:pPr>
        <w:pStyle w:val="5"/>
        <w:spacing w:line="278" w:lineRule="auto"/>
        <w:ind w:right="7080"/>
      </w:pPr>
      <w:r>
        <w:t>в)</w:t>
      </w:r>
      <w:r>
        <w:rPr>
          <w:spacing w:val="-18"/>
        </w:rPr>
        <w:t xml:space="preserve"> </w:t>
      </w:r>
      <w:r>
        <w:t>несторианство; г) лютеранство.</w:t>
      </w:r>
    </w:p>
    <w:p w14:paraId="3064A931">
      <w:pPr>
        <w:pStyle w:val="2"/>
        <w:numPr>
          <w:ilvl w:val="0"/>
          <w:numId w:val="1"/>
        </w:numPr>
        <w:tabs>
          <w:tab w:val="left" w:pos="563"/>
        </w:tabs>
        <w:spacing w:before="0" w:after="0" w:line="317" w:lineRule="exact"/>
        <w:ind w:left="563" w:right="0" w:hanging="420"/>
        <w:jc w:val="left"/>
      </w:pPr>
      <w:r>
        <w:t>Выберите</w:t>
      </w:r>
      <w:r>
        <w:rPr>
          <w:spacing w:val="-9"/>
        </w:rPr>
        <w:t xml:space="preserve"> </w:t>
      </w:r>
      <w:r>
        <w:t>причину</w:t>
      </w:r>
      <w:r>
        <w:rPr>
          <w:spacing w:val="-10"/>
        </w:rPr>
        <w:t xml:space="preserve"> </w:t>
      </w:r>
      <w:r>
        <w:t>появления</w:t>
      </w:r>
      <w:r>
        <w:rPr>
          <w:spacing w:val="-10"/>
        </w:rPr>
        <w:t xml:space="preserve"> </w:t>
      </w:r>
      <w:r>
        <w:rPr>
          <w:spacing w:val="-2"/>
        </w:rPr>
        <w:t>религии:</w:t>
      </w:r>
    </w:p>
    <w:p w14:paraId="07D96DBA">
      <w:pPr>
        <w:pStyle w:val="5"/>
        <w:spacing w:before="46" w:line="278" w:lineRule="auto"/>
        <w:ind w:right="2779"/>
      </w:pPr>
      <w:r>
        <w:t>А)</w:t>
      </w:r>
      <w:r>
        <w:rPr>
          <w:spacing w:val="-6"/>
        </w:rPr>
        <w:t xml:space="preserve"> </w:t>
      </w:r>
      <w:r>
        <w:t>Неумение</w:t>
      </w:r>
      <w:r>
        <w:rPr>
          <w:spacing w:val="-6"/>
        </w:rPr>
        <w:t xml:space="preserve"> </w:t>
      </w:r>
      <w:r>
        <w:t>человеком</w:t>
      </w:r>
      <w:r>
        <w:rPr>
          <w:spacing w:val="-9"/>
        </w:rPr>
        <w:t xml:space="preserve"> </w:t>
      </w:r>
      <w:r>
        <w:t>объяснять</w:t>
      </w:r>
      <w:r>
        <w:rPr>
          <w:spacing w:val="-8"/>
        </w:rPr>
        <w:t xml:space="preserve"> </w:t>
      </w:r>
      <w:r>
        <w:t>явления</w:t>
      </w:r>
      <w:r>
        <w:rPr>
          <w:spacing w:val="-9"/>
        </w:rPr>
        <w:t xml:space="preserve"> </w:t>
      </w:r>
      <w:r>
        <w:t>природы; Б) Боязнь человека перед стихией природы;</w:t>
      </w:r>
    </w:p>
    <w:p w14:paraId="34AF4AA4">
      <w:pPr>
        <w:pStyle w:val="5"/>
        <w:spacing w:line="317" w:lineRule="exact"/>
      </w:pPr>
      <w:r>
        <w:t>В)</w:t>
      </w:r>
      <w:r>
        <w:rPr>
          <w:spacing w:val="-4"/>
        </w:rPr>
        <w:t xml:space="preserve"> </w:t>
      </w:r>
      <w:r>
        <w:t>Желание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отличаться</w:t>
      </w:r>
      <w:r>
        <w:rPr>
          <w:spacing w:val="-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rPr>
          <w:spacing w:val="-2"/>
        </w:rPr>
        <w:t>животных.</w:t>
      </w:r>
    </w:p>
    <w:p w14:paraId="2D073E31">
      <w:pPr>
        <w:pStyle w:val="2"/>
        <w:numPr>
          <w:ilvl w:val="0"/>
          <w:numId w:val="1"/>
        </w:numPr>
        <w:tabs>
          <w:tab w:val="left" w:pos="563"/>
        </w:tabs>
        <w:spacing w:before="48" w:after="0" w:line="240" w:lineRule="auto"/>
        <w:ind w:left="563" w:right="0" w:hanging="420"/>
        <w:jc w:val="left"/>
      </w:pPr>
      <w:r>
        <w:t>Какое</w:t>
      </w:r>
      <w:r>
        <w:rPr>
          <w:spacing w:val="-9"/>
        </w:rPr>
        <w:t xml:space="preserve"> </w:t>
      </w:r>
      <w:r>
        <w:t>прозвище</w:t>
      </w:r>
      <w:r>
        <w:rPr>
          <w:spacing w:val="-6"/>
        </w:rPr>
        <w:t xml:space="preserve"> </w:t>
      </w:r>
      <w:r>
        <w:t>получил</w:t>
      </w:r>
      <w:r>
        <w:rPr>
          <w:spacing w:val="-7"/>
        </w:rPr>
        <w:t xml:space="preserve"> </w:t>
      </w:r>
      <w:r>
        <w:t>киевский</w:t>
      </w:r>
      <w:r>
        <w:rPr>
          <w:spacing w:val="-7"/>
        </w:rPr>
        <w:t xml:space="preserve"> </w:t>
      </w:r>
      <w:r>
        <w:t>князь</w:t>
      </w:r>
      <w:r>
        <w:rPr>
          <w:spacing w:val="-7"/>
        </w:rPr>
        <w:t xml:space="preserve"> </w:t>
      </w:r>
      <w:r>
        <w:t>Владимир</w:t>
      </w:r>
      <w:r>
        <w:rPr>
          <w:spacing w:val="-10"/>
        </w:rPr>
        <w:t xml:space="preserve"> </w:t>
      </w:r>
      <w:r>
        <w:rPr>
          <w:spacing w:val="-2"/>
        </w:rPr>
        <w:t>Святославич?</w:t>
      </w:r>
    </w:p>
    <w:p w14:paraId="2189CD8D">
      <w:pPr>
        <w:pStyle w:val="5"/>
        <w:spacing w:before="48" w:line="278" w:lineRule="auto"/>
        <w:ind w:right="8037"/>
      </w:pPr>
      <w:r>
        <w:t>а) Вещий; б)</w:t>
      </w:r>
      <w:r>
        <w:rPr>
          <w:spacing w:val="-2"/>
        </w:rPr>
        <w:t xml:space="preserve"> Старый;</w:t>
      </w:r>
    </w:p>
    <w:p w14:paraId="651801B5">
      <w:pPr>
        <w:pStyle w:val="5"/>
        <w:spacing w:line="276" w:lineRule="auto"/>
        <w:ind w:right="6599"/>
      </w:pPr>
      <w:r>
        <w:t>в)</w:t>
      </w:r>
      <w:r>
        <w:rPr>
          <w:spacing w:val="-18"/>
        </w:rPr>
        <w:t xml:space="preserve"> </w:t>
      </w:r>
      <w:r>
        <w:t>Красно</w:t>
      </w:r>
      <w:r>
        <w:rPr>
          <w:spacing w:val="-16"/>
        </w:rPr>
        <w:t xml:space="preserve"> </w:t>
      </w:r>
      <w:r>
        <w:t>Солнышко; г) Мудрый.</w:t>
      </w:r>
    </w:p>
    <w:p w14:paraId="037788B4">
      <w:pPr>
        <w:pStyle w:val="2"/>
        <w:numPr>
          <w:ilvl w:val="0"/>
          <w:numId w:val="1"/>
        </w:numPr>
        <w:tabs>
          <w:tab w:val="left" w:pos="563"/>
        </w:tabs>
        <w:spacing w:before="0" w:after="0" w:line="276" w:lineRule="auto"/>
        <w:ind w:left="143" w:right="762" w:firstLine="0"/>
        <w:jc w:val="left"/>
        <w:rPr>
          <w:b w:val="0"/>
        </w:rPr>
      </w:pPr>
      <w:r>
        <w:t>Одним/одними из самых известных древнерусских летописцев, автором/авторами</w:t>
      </w:r>
      <w:r>
        <w:rPr>
          <w:spacing w:val="-11"/>
        </w:rPr>
        <w:t xml:space="preserve"> </w:t>
      </w:r>
      <w:r>
        <w:t>«Повести</w:t>
      </w:r>
      <w:r>
        <w:rPr>
          <w:spacing w:val="-10"/>
        </w:rPr>
        <w:t xml:space="preserve"> </w:t>
      </w:r>
      <w:r>
        <w:t>временных</w:t>
      </w:r>
      <w:r>
        <w:rPr>
          <w:spacing w:val="-8"/>
        </w:rPr>
        <w:t xml:space="preserve"> </w:t>
      </w:r>
      <w:r>
        <w:t>лет»</w:t>
      </w:r>
      <w:r>
        <w:rPr>
          <w:spacing w:val="-8"/>
        </w:rPr>
        <w:t xml:space="preserve"> </w:t>
      </w:r>
      <w:r>
        <w:t xml:space="preserve">считается/считаются: </w:t>
      </w:r>
      <w:r>
        <w:rPr>
          <w:b w:val="0"/>
        </w:rPr>
        <w:t>а) Кирилл и Мефодий;</w:t>
      </w:r>
    </w:p>
    <w:p w14:paraId="5C8BD34C">
      <w:pPr>
        <w:pStyle w:val="5"/>
      </w:pPr>
      <w:r>
        <w:t xml:space="preserve">б) </w:t>
      </w:r>
      <w:r>
        <w:rPr>
          <w:spacing w:val="-2"/>
        </w:rPr>
        <w:t>Нестор;</w:t>
      </w:r>
    </w:p>
    <w:p w14:paraId="10E867A4">
      <w:pPr>
        <w:pStyle w:val="5"/>
        <w:spacing w:before="44"/>
      </w:pPr>
      <w:r>
        <w:t>в)</w:t>
      </w:r>
      <w:r>
        <w:rPr>
          <w:spacing w:val="-3"/>
        </w:rPr>
        <w:t xml:space="preserve"> </w:t>
      </w:r>
      <w:r>
        <w:t>Борис и</w:t>
      </w:r>
      <w:r>
        <w:rPr>
          <w:spacing w:val="-3"/>
        </w:rPr>
        <w:t xml:space="preserve"> </w:t>
      </w:r>
      <w:r>
        <w:rPr>
          <w:spacing w:val="-4"/>
        </w:rPr>
        <w:t>Глеб;</w:t>
      </w:r>
    </w:p>
    <w:p w14:paraId="1D72F900">
      <w:pPr>
        <w:pStyle w:val="5"/>
        <w:spacing w:before="48"/>
      </w:pPr>
      <w:r>
        <w:t>г)</w:t>
      </w:r>
      <w:r>
        <w:rPr>
          <w:spacing w:val="-3"/>
        </w:rPr>
        <w:t xml:space="preserve"> </w:t>
      </w:r>
      <w:r>
        <w:t>Сергий</w:t>
      </w:r>
      <w:r>
        <w:rPr>
          <w:spacing w:val="-2"/>
        </w:rPr>
        <w:t xml:space="preserve"> Радонежский.</w:t>
      </w:r>
    </w:p>
    <w:p w14:paraId="2FE19E18">
      <w:pPr>
        <w:pStyle w:val="2"/>
        <w:numPr>
          <w:ilvl w:val="0"/>
          <w:numId w:val="1"/>
        </w:numPr>
        <w:tabs>
          <w:tab w:val="left" w:pos="560"/>
        </w:tabs>
        <w:spacing w:before="47" w:after="0" w:line="276" w:lineRule="auto"/>
        <w:ind w:left="143" w:right="379" w:firstLine="0"/>
        <w:jc w:val="left"/>
      </w:pPr>
      <w:r>
        <w:t>С</w:t>
      </w:r>
      <w:r>
        <w:rPr>
          <w:spacing w:val="-3"/>
        </w:rPr>
        <w:t xml:space="preserve"> </w:t>
      </w:r>
      <w:r>
        <w:t>защитой</w:t>
      </w:r>
      <w:r>
        <w:rPr>
          <w:spacing w:val="-5"/>
        </w:rPr>
        <w:t xml:space="preserve"> </w:t>
      </w:r>
      <w:r>
        <w:t>северо-западных</w:t>
      </w:r>
      <w:r>
        <w:rPr>
          <w:spacing w:val="-3"/>
        </w:rPr>
        <w:t xml:space="preserve"> </w:t>
      </w:r>
      <w:r>
        <w:t>границ</w:t>
      </w:r>
      <w:r>
        <w:rPr>
          <w:spacing w:val="-5"/>
        </w:rPr>
        <w:t xml:space="preserve"> </w:t>
      </w:r>
      <w:r>
        <w:t>Руси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середине</w:t>
      </w:r>
      <w:r>
        <w:rPr>
          <w:spacing w:val="-4"/>
        </w:rPr>
        <w:t xml:space="preserve"> </w:t>
      </w:r>
      <w:r>
        <w:t>XIII</w:t>
      </w:r>
      <w:r>
        <w:rPr>
          <w:spacing w:val="-3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 xml:space="preserve">связано </w:t>
      </w:r>
      <w:r>
        <w:rPr>
          <w:spacing w:val="-4"/>
        </w:rPr>
        <w:t>имя:</w:t>
      </w:r>
    </w:p>
    <w:p w14:paraId="4E5B2874">
      <w:pPr>
        <w:pStyle w:val="5"/>
        <w:spacing w:before="1" w:line="276" w:lineRule="auto"/>
        <w:ind w:right="6377"/>
      </w:pPr>
      <w:r>
        <w:t>а) Мстислава Удалого; б)</w:t>
      </w:r>
      <w:r>
        <w:rPr>
          <w:spacing w:val="-17"/>
        </w:rPr>
        <w:t xml:space="preserve"> </w:t>
      </w:r>
      <w:r>
        <w:t>Александра</w:t>
      </w:r>
      <w:r>
        <w:rPr>
          <w:spacing w:val="-17"/>
        </w:rPr>
        <w:t xml:space="preserve"> </w:t>
      </w:r>
      <w:r>
        <w:t>Невского; в) Ивана Калиты;</w:t>
      </w:r>
    </w:p>
    <w:p w14:paraId="7F17291E">
      <w:pPr>
        <w:pStyle w:val="5"/>
        <w:spacing w:before="1"/>
      </w:pPr>
      <w:r>
        <w:t>г)</w:t>
      </w:r>
      <w:r>
        <w:rPr>
          <w:spacing w:val="-4"/>
        </w:rPr>
        <w:t xml:space="preserve"> </w:t>
      </w:r>
      <w:r>
        <w:t>Дмитрия</w:t>
      </w:r>
      <w:r>
        <w:rPr>
          <w:spacing w:val="-3"/>
        </w:rPr>
        <w:t xml:space="preserve"> </w:t>
      </w:r>
      <w:r>
        <w:rPr>
          <w:spacing w:val="-2"/>
        </w:rPr>
        <w:t>Донского.</w:t>
      </w:r>
    </w:p>
    <w:p w14:paraId="7D4AFE2D">
      <w:pPr>
        <w:pStyle w:val="5"/>
        <w:spacing w:after="0"/>
        <w:sectPr>
          <w:pgSz w:w="11910" w:h="16840"/>
          <w:pgMar w:top="1040" w:right="850" w:bottom="280" w:left="1559" w:header="720" w:footer="720" w:gutter="0"/>
          <w:cols w:space="720" w:num="1"/>
        </w:sectPr>
      </w:pPr>
    </w:p>
    <w:p w14:paraId="54B457C1">
      <w:pPr>
        <w:pStyle w:val="2"/>
        <w:numPr>
          <w:ilvl w:val="0"/>
          <w:numId w:val="1"/>
        </w:numPr>
        <w:tabs>
          <w:tab w:val="left" w:pos="560"/>
        </w:tabs>
        <w:spacing w:before="74" w:after="0" w:line="240" w:lineRule="auto"/>
        <w:ind w:left="560" w:right="0" w:hanging="417"/>
        <w:jc w:val="left"/>
      </w:pPr>
      <w:r>
        <w:t>«Ледовое</w:t>
      </w:r>
      <w:r>
        <w:rPr>
          <w:spacing w:val="-8"/>
        </w:rPr>
        <w:t xml:space="preserve"> </w:t>
      </w:r>
      <w:r>
        <w:t>побоище»</w:t>
      </w:r>
      <w:r>
        <w:rPr>
          <w:spacing w:val="-7"/>
        </w:rPr>
        <w:t xml:space="preserve"> </w:t>
      </w:r>
      <w:r>
        <w:t>произошло</w:t>
      </w:r>
      <w:r>
        <w:rPr>
          <w:spacing w:val="-6"/>
        </w:rPr>
        <w:t xml:space="preserve"> </w:t>
      </w:r>
      <w:r>
        <w:rPr>
          <w:spacing w:val="-5"/>
        </w:rPr>
        <w:t>на:</w:t>
      </w:r>
    </w:p>
    <w:p w14:paraId="6868C2A9">
      <w:pPr>
        <w:pStyle w:val="5"/>
        <w:spacing w:before="51" w:line="276" w:lineRule="auto"/>
        <w:ind w:right="6789"/>
      </w:pPr>
      <w:r>
        <w:t>а)</w:t>
      </w:r>
      <w:r>
        <w:rPr>
          <w:spacing w:val="-16"/>
        </w:rPr>
        <w:t xml:space="preserve"> </w:t>
      </w:r>
      <w:r>
        <w:t>Псковском</w:t>
      </w:r>
      <w:r>
        <w:rPr>
          <w:spacing w:val="-18"/>
        </w:rPr>
        <w:t xml:space="preserve"> </w:t>
      </w:r>
      <w:r>
        <w:t>озере; б) реке Неве;</w:t>
      </w:r>
    </w:p>
    <w:p w14:paraId="427D3E2B">
      <w:pPr>
        <w:pStyle w:val="5"/>
        <w:spacing w:line="278" w:lineRule="auto"/>
        <w:ind w:right="7080"/>
      </w:pPr>
      <w:r>
        <w:t>в)</w:t>
      </w:r>
      <w:r>
        <w:rPr>
          <w:spacing w:val="-18"/>
        </w:rPr>
        <w:t xml:space="preserve"> </w:t>
      </w:r>
      <w:r>
        <w:t>Чудском</w:t>
      </w:r>
      <w:r>
        <w:rPr>
          <w:spacing w:val="-17"/>
        </w:rPr>
        <w:t xml:space="preserve"> </w:t>
      </w:r>
      <w:r>
        <w:t>озере; г) реке Великой.</w:t>
      </w:r>
    </w:p>
    <w:p w14:paraId="754B8DB7">
      <w:pPr>
        <w:pStyle w:val="2"/>
        <w:numPr>
          <w:ilvl w:val="0"/>
          <w:numId w:val="1"/>
        </w:numPr>
        <w:tabs>
          <w:tab w:val="left" w:pos="629"/>
        </w:tabs>
        <w:spacing w:before="0" w:after="0" w:line="276" w:lineRule="auto"/>
        <w:ind w:left="140" w:right="1" w:firstLine="0"/>
        <w:jc w:val="both"/>
        <w:rPr>
          <w:b w:val="0"/>
        </w:rPr>
      </w:pPr>
      <w:r>
        <w:t>Социальная структура Спарты была одной из самых развитых в Древнем</w:t>
      </w:r>
      <w:r>
        <w:rPr>
          <w:spacing w:val="-6"/>
        </w:rPr>
        <w:t xml:space="preserve"> </w:t>
      </w:r>
      <w:r>
        <w:t>мире.</w:t>
      </w:r>
      <w:r>
        <w:rPr>
          <w:spacing w:val="-7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Спарте</w:t>
      </w:r>
      <w:r>
        <w:rPr>
          <w:spacing w:val="-6"/>
        </w:rPr>
        <w:t xml:space="preserve"> </w:t>
      </w:r>
      <w:r>
        <w:t>назывались</w:t>
      </w:r>
      <w:r>
        <w:rPr>
          <w:spacing w:val="-6"/>
        </w:rPr>
        <w:t xml:space="preserve"> </w:t>
      </w:r>
      <w:r>
        <w:t>те,</w:t>
      </w:r>
      <w:r>
        <w:rPr>
          <w:spacing w:val="-7"/>
        </w:rPr>
        <w:t xml:space="preserve"> </w:t>
      </w:r>
      <w:r>
        <w:t>кто</w:t>
      </w:r>
      <w:r>
        <w:rPr>
          <w:spacing w:val="-6"/>
        </w:rPr>
        <w:t xml:space="preserve"> </w:t>
      </w:r>
      <w:r>
        <w:t>занимался</w:t>
      </w:r>
      <w:r>
        <w:rPr>
          <w:spacing w:val="-7"/>
        </w:rPr>
        <w:t xml:space="preserve"> </w:t>
      </w:r>
      <w:r>
        <w:t xml:space="preserve">земледелием? </w:t>
      </w:r>
      <w:r>
        <w:rPr>
          <w:b w:val="0"/>
        </w:rPr>
        <w:t>а) Гомеи;</w:t>
      </w:r>
    </w:p>
    <w:p w14:paraId="5AA7C3D4">
      <w:pPr>
        <w:pStyle w:val="5"/>
        <w:spacing w:line="276" w:lineRule="auto"/>
        <w:ind w:left="140" w:right="7979"/>
      </w:pPr>
      <w:r>
        <w:t>б) Илоты; в)</w:t>
      </w:r>
      <w:r>
        <w:rPr>
          <w:spacing w:val="-15"/>
        </w:rPr>
        <w:t xml:space="preserve"> </w:t>
      </w:r>
      <w:r>
        <w:t xml:space="preserve">Мофаки; г) </w:t>
      </w:r>
      <w:r>
        <w:rPr>
          <w:spacing w:val="-2"/>
        </w:rPr>
        <w:t>Периэки.</w:t>
      </w:r>
    </w:p>
    <w:p w14:paraId="5324D7D7">
      <w:pPr>
        <w:pStyle w:val="2"/>
        <w:spacing w:line="317" w:lineRule="exact"/>
        <w:ind w:left="148" w:right="6"/>
        <w:jc w:val="center"/>
      </w:pPr>
      <w:r>
        <w:t>Задание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лишнее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ряду?</w:t>
      </w:r>
    </w:p>
    <w:p w14:paraId="4876CE3F">
      <w:pPr>
        <w:spacing w:before="47"/>
        <w:ind w:left="151" w:right="6" w:firstLine="0"/>
        <w:jc w:val="center"/>
        <w:rPr>
          <w:b/>
          <w:sz w:val="28"/>
        </w:rPr>
      </w:pPr>
      <w:r>
        <w:rPr>
          <w:b/>
          <w:sz w:val="28"/>
        </w:rPr>
        <w:t>Максимальное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количество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pacing w:val="-5"/>
          <w:sz w:val="28"/>
          <w:u w:val="single"/>
        </w:rPr>
        <w:t>3</w:t>
      </w:r>
      <w:r>
        <w:rPr>
          <w:b/>
          <w:spacing w:val="-5"/>
          <w:sz w:val="28"/>
        </w:rPr>
        <w:t>.</w:t>
      </w:r>
    </w:p>
    <w:p w14:paraId="6B132DF6">
      <w:pPr>
        <w:pStyle w:val="5"/>
        <w:spacing w:before="48"/>
      </w:pPr>
      <w:r>
        <w:rPr>
          <w:b/>
        </w:rPr>
        <w:t>1.</w:t>
      </w:r>
      <w:r>
        <w:rPr>
          <w:b/>
          <w:spacing w:val="-4"/>
        </w:rPr>
        <w:t xml:space="preserve"> </w:t>
      </w:r>
      <w:r>
        <w:t>860,</w:t>
      </w:r>
      <w:r>
        <w:rPr>
          <w:spacing w:val="-5"/>
        </w:rPr>
        <w:t xml:space="preserve"> </w:t>
      </w:r>
      <w:r>
        <w:t>907,</w:t>
      </w:r>
      <w:r>
        <w:rPr>
          <w:spacing w:val="-3"/>
        </w:rPr>
        <w:t xml:space="preserve"> </w:t>
      </w:r>
      <w:r>
        <w:t>941,</w:t>
      </w:r>
      <w:r>
        <w:rPr>
          <w:spacing w:val="-3"/>
        </w:rPr>
        <w:t xml:space="preserve"> </w:t>
      </w:r>
      <w:r>
        <w:rPr>
          <w:spacing w:val="-4"/>
        </w:rPr>
        <w:t>988.</w:t>
      </w:r>
    </w:p>
    <w:p w14:paraId="1A5466D7">
      <w:pPr>
        <w:pStyle w:val="7"/>
        <w:numPr>
          <w:ilvl w:val="0"/>
          <w:numId w:val="2"/>
        </w:numPr>
        <w:tabs>
          <w:tab w:val="left" w:pos="422"/>
        </w:tabs>
        <w:spacing w:before="48" w:after="0" w:line="278" w:lineRule="auto"/>
        <w:ind w:left="143" w:right="592" w:firstLine="0"/>
        <w:jc w:val="left"/>
        <w:rPr>
          <w:sz w:val="28"/>
        </w:rPr>
      </w:pPr>
      <w:r>
        <w:rPr>
          <w:sz w:val="28"/>
        </w:rPr>
        <w:t>Андрей</w:t>
      </w:r>
      <w:r>
        <w:rPr>
          <w:spacing w:val="-6"/>
          <w:sz w:val="28"/>
        </w:rPr>
        <w:t xml:space="preserve"> </w:t>
      </w:r>
      <w:r>
        <w:rPr>
          <w:sz w:val="28"/>
        </w:rPr>
        <w:t>Боголюбский,</w:t>
      </w:r>
      <w:r>
        <w:rPr>
          <w:spacing w:val="-7"/>
          <w:sz w:val="28"/>
        </w:rPr>
        <w:t xml:space="preserve"> </w:t>
      </w:r>
      <w:r>
        <w:rPr>
          <w:sz w:val="28"/>
        </w:rPr>
        <w:t>Владимир</w:t>
      </w:r>
      <w:r>
        <w:rPr>
          <w:spacing w:val="-6"/>
          <w:sz w:val="28"/>
        </w:rPr>
        <w:t xml:space="preserve"> </w:t>
      </w:r>
      <w:r>
        <w:rPr>
          <w:sz w:val="28"/>
        </w:rPr>
        <w:t>Мономах,</w:t>
      </w:r>
      <w:r>
        <w:rPr>
          <w:spacing w:val="-7"/>
          <w:sz w:val="28"/>
        </w:rPr>
        <w:t xml:space="preserve"> </w:t>
      </w:r>
      <w:r>
        <w:rPr>
          <w:sz w:val="28"/>
        </w:rPr>
        <w:t>Всеволод</w:t>
      </w:r>
      <w:r>
        <w:rPr>
          <w:spacing w:val="-6"/>
          <w:sz w:val="28"/>
        </w:rPr>
        <w:t xml:space="preserve"> </w:t>
      </w:r>
      <w:r>
        <w:rPr>
          <w:sz w:val="28"/>
        </w:rPr>
        <w:t>Большое</w:t>
      </w:r>
      <w:r>
        <w:rPr>
          <w:spacing w:val="-6"/>
          <w:sz w:val="28"/>
        </w:rPr>
        <w:t xml:space="preserve"> </w:t>
      </w:r>
      <w:r>
        <w:rPr>
          <w:sz w:val="28"/>
        </w:rPr>
        <w:t>Гнездо, Юрий Долгорукий.</w:t>
      </w:r>
    </w:p>
    <w:p w14:paraId="25249D3F">
      <w:pPr>
        <w:pStyle w:val="7"/>
        <w:numPr>
          <w:ilvl w:val="0"/>
          <w:numId w:val="2"/>
        </w:numPr>
        <w:tabs>
          <w:tab w:val="left" w:pos="419"/>
        </w:tabs>
        <w:spacing w:before="0" w:after="0" w:line="317" w:lineRule="exact"/>
        <w:ind w:left="419" w:right="0" w:hanging="279"/>
        <w:jc w:val="left"/>
        <w:rPr>
          <w:sz w:val="28"/>
        </w:rPr>
      </w:pPr>
      <w:r>
        <w:rPr>
          <w:sz w:val="28"/>
        </w:rPr>
        <w:t>Волга,</w:t>
      </w:r>
      <w:r>
        <w:rPr>
          <w:spacing w:val="-7"/>
          <w:sz w:val="28"/>
        </w:rPr>
        <w:t xml:space="preserve"> </w:t>
      </w:r>
      <w:r>
        <w:rPr>
          <w:sz w:val="28"/>
        </w:rPr>
        <w:t>Волхов,</w:t>
      </w:r>
      <w:r>
        <w:rPr>
          <w:spacing w:val="-4"/>
          <w:sz w:val="28"/>
        </w:rPr>
        <w:t xml:space="preserve"> </w:t>
      </w:r>
      <w:r>
        <w:rPr>
          <w:sz w:val="28"/>
        </w:rPr>
        <w:t>Дунай,</w:t>
      </w:r>
      <w:r>
        <w:rPr>
          <w:spacing w:val="-4"/>
          <w:sz w:val="28"/>
        </w:rPr>
        <w:t xml:space="preserve"> </w:t>
      </w:r>
      <w:r>
        <w:rPr>
          <w:sz w:val="28"/>
        </w:rPr>
        <w:t>Мста,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Нева.</w:t>
      </w:r>
    </w:p>
    <w:p w14:paraId="421BFB29">
      <w:pPr>
        <w:pStyle w:val="5"/>
        <w:spacing w:before="97"/>
        <w:ind w:left="0"/>
      </w:pPr>
    </w:p>
    <w:p w14:paraId="5902BE8E">
      <w:pPr>
        <w:pStyle w:val="2"/>
        <w:ind w:left="148" w:right="9"/>
        <w:jc w:val="center"/>
      </w:pPr>
      <w:r>
        <w:t>Задание</w:t>
      </w:r>
      <w:r>
        <w:rPr>
          <w:spacing w:val="-7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Вставьте</w:t>
      </w:r>
      <w:r>
        <w:rPr>
          <w:spacing w:val="-7"/>
        </w:rPr>
        <w:t xml:space="preserve"> </w:t>
      </w:r>
      <w:r>
        <w:t>пропущенные</w:t>
      </w:r>
      <w:r>
        <w:rPr>
          <w:spacing w:val="-4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завершите</w:t>
      </w:r>
      <w:r>
        <w:rPr>
          <w:spacing w:val="-4"/>
        </w:rPr>
        <w:t xml:space="preserve"> </w:t>
      </w:r>
      <w:r>
        <w:rPr>
          <w:spacing w:val="-2"/>
        </w:rPr>
        <w:t>фразу.</w:t>
      </w:r>
    </w:p>
    <w:p w14:paraId="30FEB91F">
      <w:pPr>
        <w:spacing w:before="48"/>
        <w:ind w:left="151" w:right="6" w:firstLine="0"/>
        <w:jc w:val="center"/>
        <w:rPr>
          <w:b/>
          <w:sz w:val="28"/>
        </w:rPr>
      </w:pPr>
      <w:r>
        <w:rPr>
          <w:b/>
          <w:sz w:val="28"/>
        </w:rPr>
        <w:t>Максимальное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количество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pacing w:val="-5"/>
          <w:sz w:val="28"/>
          <w:u w:val="single"/>
        </w:rPr>
        <w:t>6</w:t>
      </w:r>
      <w:r>
        <w:rPr>
          <w:b/>
          <w:spacing w:val="-5"/>
          <w:sz w:val="28"/>
        </w:rPr>
        <w:t>.</w:t>
      </w:r>
    </w:p>
    <w:p w14:paraId="5E1FC104">
      <w:pPr>
        <w:pStyle w:val="7"/>
        <w:numPr>
          <w:ilvl w:val="0"/>
          <w:numId w:val="3"/>
        </w:numPr>
        <w:tabs>
          <w:tab w:val="left" w:pos="422"/>
        </w:tabs>
        <w:spacing w:before="48" w:after="0" w:line="240" w:lineRule="auto"/>
        <w:ind w:left="422" w:right="0" w:hanging="279"/>
        <w:jc w:val="left"/>
        <w:rPr>
          <w:sz w:val="28"/>
        </w:rPr>
      </w:pPr>
      <w:r>
        <w:rPr>
          <w:sz w:val="28"/>
        </w:rPr>
        <w:t>Наука,</w:t>
      </w:r>
      <w:r>
        <w:rPr>
          <w:spacing w:val="-8"/>
          <w:sz w:val="28"/>
        </w:rPr>
        <w:t xml:space="preserve"> </w:t>
      </w:r>
      <w:r>
        <w:rPr>
          <w:sz w:val="28"/>
        </w:rPr>
        <w:t>изучающая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человечества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-</w:t>
      </w:r>
    </w:p>
    <w:p w14:paraId="55BE31F8">
      <w:pPr>
        <w:tabs>
          <w:tab w:val="left" w:pos="5184"/>
        </w:tabs>
        <w:spacing w:before="48"/>
        <w:ind w:left="143" w:right="0" w:firstLine="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06DE031B">
      <w:pPr>
        <w:pStyle w:val="7"/>
        <w:numPr>
          <w:ilvl w:val="0"/>
          <w:numId w:val="3"/>
        </w:numPr>
        <w:tabs>
          <w:tab w:val="left" w:pos="422"/>
        </w:tabs>
        <w:spacing w:before="50" w:after="0" w:line="240" w:lineRule="auto"/>
        <w:ind w:left="422" w:right="0" w:hanging="279"/>
        <w:jc w:val="left"/>
        <w:rPr>
          <w:sz w:val="28"/>
        </w:rPr>
      </w:pPr>
      <w:r>
        <w:rPr>
          <w:sz w:val="28"/>
        </w:rPr>
        <w:t>Отрезок</w:t>
      </w:r>
      <w:r>
        <w:rPr>
          <w:spacing w:val="-4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сто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лет</w:t>
      </w:r>
    </w:p>
    <w:p w14:paraId="084D2827">
      <w:pPr>
        <w:pStyle w:val="5"/>
        <w:tabs>
          <w:tab w:val="left" w:pos="7388"/>
        </w:tabs>
        <w:spacing w:before="47"/>
      </w:pPr>
      <w:r>
        <w:rPr>
          <w:spacing w:val="-2"/>
        </w:rPr>
        <w:t>называют</w:t>
      </w:r>
      <w:r>
        <w:rPr>
          <w:u w:val="single"/>
        </w:rPr>
        <w:tab/>
      </w:r>
    </w:p>
    <w:p w14:paraId="267C5A1B">
      <w:pPr>
        <w:pStyle w:val="7"/>
        <w:numPr>
          <w:ilvl w:val="0"/>
          <w:numId w:val="3"/>
        </w:numPr>
        <w:tabs>
          <w:tab w:val="left" w:pos="422"/>
        </w:tabs>
        <w:spacing w:before="48" w:after="0" w:line="240" w:lineRule="auto"/>
        <w:ind w:left="422" w:right="0" w:hanging="279"/>
        <w:jc w:val="left"/>
        <w:rPr>
          <w:sz w:val="28"/>
        </w:rPr>
      </w:pPr>
      <w:r>
        <w:rPr>
          <w:sz w:val="28"/>
        </w:rPr>
        <w:t>Люди,</w:t>
      </w:r>
      <w:r>
        <w:rPr>
          <w:spacing w:val="-8"/>
          <w:sz w:val="28"/>
        </w:rPr>
        <w:t xml:space="preserve"> </w:t>
      </w:r>
      <w:r>
        <w:rPr>
          <w:sz w:val="28"/>
        </w:rPr>
        <w:t>жившие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изобретения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письма,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8"/>
          <w:sz w:val="28"/>
        </w:rPr>
        <w:t xml:space="preserve"> </w:t>
      </w:r>
      <w:r>
        <w:rPr>
          <w:sz w:val="28"/>
        </w:rPr>
        <w:t>появления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первых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государств,</w:t>
      </w:r>
    </w:p>
    <w:p w14:paraId="26218453">
      <w:pPr>
        <w:pStyle w:val="5"/>
        <w:spacing w:before="110"/>
        <w:ind w:left="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231140</wp:posOffset>
                </wp:positionV>
                <wp:extent cx="5866765" cy="1270"/>
                <wp:effectExtent l="0" t="0" r="0" b="0"/>
                <wp:wrapTopAndBottom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o:spid="_x0000_s1026" o:spt="100" style="position:absolute;left:0pt;margin-left:85.1pt;margin-top:18.2pt;height:0.1pt;width:461.95pt;mso-position-horizontal-relative:page;mso-wrap-distance-bottom:0pt;mso-wrap-distance-top:0pt;z-index:-251657216;mso-width-relative:page;mso-height-relative:page;" filled="f" stroked="t" coordsize="5866765,1" o:gfxdata="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xJFOe1wAAAAoBAAAPAAAAAAAA&#10;AAEAIAAAACIAAABkcnMvZG93bnJldi54bWxQSwECFAAUAAAACACHTuJAFxIVmxMCAAB6BAAADgAA&#10;AAAAAAABACAAAAAmAQAAZHJzL2Uyb0RvYy54bWxQSwUGAAAAAAYABgBZAQAAqwUAAAAA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232555D">
      <w:pPr>
        <w:tabs>
          <w:tab w:val="left" w:pos="1684"/>
        </w:tabs>
        <w:spacing w:before="50"/>
        <w:ind w:left="143" w:right="0" w:firstLine="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04FC8B13">
      <w:pPr>
        <w:pStyle w:val="2"/>
        <w:spacing w:before="47" w:line="276" w:lineRule="auto"/>
        <w:ind w:left="395" w:firstLine="38"/>
      </w:pPr>
      <w:r>
        <w:t>Задание 4. Верны ли следующие утверждения</w:t>
      </w:r>
      <w:r>
        <w:rPr>
          <w:spacing w:val="-1"/>
        </w:rPr>
        <w:t xml:space="preserve"> </w:t>
      </w:r>
      <w:r>
        <w:t>(«да» - «нет»)? Ответы внесите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таблицу.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5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баллов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5"/>
          <w:u w:val="single"/>
        </w:rPr>
        <w:t>12</w:t>
      </w:r>
      <w:r>
        <w:rPr>
          <w:spacing w:val="-5"/>
        </w:rPr>
        <w:t>.</w:t>
      </w:r>
    </w:p>
    <w:p w14:paraId="05E33294">
      <w:pPr>
        <w:pStyle w:val="7"/>
        <w:numPr>
          <w:ilvl w:val="0"/>
          <w:numId w:val="4"/>
        </w:numPr>
        <w:tabs>
          <w:tab w:val="left" w:pos="422"/>
        </w:tabs>
        <w:spacing w:before="1" w:after="0" w:line="276" w:lineRule="auto"/>
        <w:ind w:left="143" w:right="380" w:firstLine="0"/>
        <w:jc w:val="left"/>
        <w:rPr>
          <w:sz w:val="28"/>
        </w:rPr>
      </w:pPr>
      <w:r>
        <w:rPr>
          <w:sz w:val="28"/>
        </w:rPr>
        <w:t>Около</w:t>
      </w:r>
      <w:r>
        <w:rPr>
          <w:spacing w:val="-6"/>
          <w:sz w:val="28"/>
        </w:rPr>
        <w:t xml:space="preserve"> </w:t>
      </w:r>
      <w:r>
        <w:rPr>
          <w:sz w:val="28"/>
        </w:rPr>
        <w:t>2,5</w:t>
      </w:r>
      <w:r>
        <w:rPr>
          <w:spacing w:val="-3"/>
          <w:sz w:val="28"/>
        </w:rPr>
        <w:t xml:space="preserve"> </w:t>
      </w:r>
      <w:r>
        <w:rPr>
          <w:sz w:val="28"/>
        </w:rPr>
        <w:t>млн.</w:t>
      </w:r>
      <w:r>
        <w:rPr>
          <w:spacing w:val="-4"/>
          <w:sz w:val="28"/>
        </w:rPr>
        <w:t xml:space="preserve"> </w:t>
      </w:r>
      <w:r>
        <w:rPr>
          <w:sz w:val="28"/>
        </w:rPr>
        <w:t>лет</w:t>
      </w:r>
      <w:r>
        <w:rPr>
          <w:spacing w:val="-3"/>
          <w:sz w:val="28"/>
        </w:rPr>
        <w:t xml:space="preserve"> </w:t>
      </w:r>
      <w:r>
        <w:rPr>
          <w:sz w:val="28"/>
        </w:rPr>
        <w:t>назад</w:t>
      </w:r>
      <w:r>
        <w:rPr>
          <w:spacing w:val="-5"/>
          <w:sz w:val="28"/>
        </w:rPr>
        <w:t xml:space="preserve"> </w:t>
      </w:r>
      <w:r>
        <w:rPr>
          <w:sz w:val="28"/>
        </w:rPr>
        <w:t>появились</w:t>
      </w:r>
      <w:r>
        <w:rPr>
          <w:spacing w:val="-5"/>
          <w:sz w:val="28"/>
        </w:rPr>
        <w:t xml:space="preserve"> </w:t>
      </w:r>
      <w:r>
        <w:rPr>
          <w:sz w:val="28"/>
        </w:rPr>
        <w:t>люди,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2"/>
          <w:sz w:val="28"/>
        </w:rPr>
        <w:t xml:space="preserve"> </w:t>
      </w:r>
      <w:r>
        <w:rPr>
          <w:sz w:val="28"/>
        </w:rPr>
        <w:t>облику</w:t>
      </w:r>
      <w:r>
        <w:rPr>
          <w:spacing w:val="-2"/>
          <w:sz w:val="28"/>
        </w:rPr>
        <w:t xml:space="preserve"> </w:t>
      </w:r>
      <w:r>
        <w:rPr>
          <w:sz w:val="28"/>
        </w:rPr>
        <w:t>похожие</w:t>
      </w:r>
      <w:r>
        <w:rPr>
          <w:spacing w:val="-3"/>
          <w:sz w:val="28"/>
        </w:rPr>
        <w:t xml:space="preserve"> </w:t>
      </w:r>
      <w:r>
        <w:rPr>
          <w:sz w:val="28"/>
        </w:rPr>
        <w:t>на современного человека.</w:t>
      </w:r>
    </w:p>
    <w:p w14:paraId="4007FA1D">
      <w:pPr>
        <w:pStyle w:val="7"/>
        <w:numPr>
          <w:ilvl w:val="0"/>
          <w:numId w:val="4"/>
        </w:numPr>
        <w:tabs>
          <w:tab w:val="left" w:pos="422"/>
        </w:tabs>
        <w:spacing w:before="0" w:after="0" w:line="321" w:lineRule="exact"/>
        <w:ind w:left="422" w:right="0" w:hanging="279"/>
        <w:jc w:val="left"/>
        <w:rPr>
          <w:sz w:val="28"/>
        </w:rPr>
      </w:pPr>
      <w:r>
        <w:rPr>
          <w:sz w:val="28"/>
        </w:rPr>
        <w:t>Самая</w:t>
      </w:r>
      <w:r>
        <w:rPr>
          <w:spacing w:val="-6"/>
          <w:sz w:val="28"/>
        </w:rPr>
        <w:t xml:space="preserve"> </w:t>
      </w:r>
      <w:r>
        <w:rPr>
          <w:sz w:val="28"/>
        </w:rPr>
        <w:t>длительная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эпоха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Новое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время.</w:t>
      </w:r>
    </w:p>
    <w:p w14:paraId="47DA967F">
      <w:pPr>
        <w:pStyle w:val="7"/>
        <w:numPr>
          <w:ilvl w:val="0"/>
          <w:numId w:val="4"/>
        </w:numPr>
        <w:tabs>
          <w:tab w:val="left" w:pos="422"/>
        </w:tabs>
        <w:spacing w:before="48" w:after="0" w:line="278" w:lineRule="auto"/>
        <w:ind w:left="143" w:right="280" w:firstLine="0"/>
        <w:jc w:val="left"/>
        <w:rPr>
          <w:sz w:val="28"/>
        </w:rPr>
      </w:pPr>
      <w:r>
        <w:rPr>
          <w:sz w:val="28"/>
        </w:rPr>
        <w:t>Золото</w:t>
      </w:r>
      <w:r>
        <w:rPr>
          <w:spacing w:val="-4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4"/>
          <w:sz w:val="28"/>
        </w:rPr>
        <w:t xml:space="preserve"> </w:t>
      </w:r>
      <w:r>
        <w:rPr>
          <w:sz w:val="28"/>
        </w:rPr>
        <w:t>металлом,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производили</w:t>
      </w:r>
      <w:r>
        <w:rPr>
          <w:spacing w:val="-4"/>
          <w:sz w:val="28"/>
        </w:rPr>
        <w:t xml:space="preserve"> </w:t>
      </w:r>
      <w:r>
        <w:rPr>
          <w:sz w:val="28"/>
        </w:rPr>
        <w:t>орудия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 первобытные люди.</w:t>
      </w:r>
    </w:p>
    <w:p w14:paraId="60A34BA5">
      <w:pPr>
        <w:pStyle w:val="7"/>
        <w:numPr>
          <w:ilvl w:val="0"/>
          <w:numId w:val="4"/>
        </w:numPr>
        <w:tabs>
          <w:tab w:val="left" w:pos="422"/>
        </w:tabs>
        <w:spacing w:before="0" w:after="0" w:line="317" w:lineRule="exact"/>
        <w:ind w:left="422" w:right="0" w:hanging="279"/>
        <w:jc w:val="left"/>
        <w:rPr>
          <w:sz w:val="28"/>
        </w:rPr>
      </w:pPr>
      <w:r>
        <w:rPr>
          <w:sz w:val="28"/>
        </w:rPr>
        <w:t>Коллектив</w:t>
      </w:r>
      <w:r>
        <w:rPr>
          <w:spacing w:val="-8"/>
          <w:sz w:val="28"/>
        </w:rPr>
        <w:t xml:space="preserve"> </w:t>
      </w:r>
      <w:r>
        <w:rPr>
          <w:sz w:val="28"/>
        </w:rPr>
        <w:t>кровных</w:t>
      </w:r>
      <w:r>
        <w:rPr>
          <w:spacing w:val="-8"/>
          <w:sz w:val="28"/>
        </w:rPr>
        <w:t xml:space="preserve"> </w:t>
      </w:r>
      <w:r>
        <w:rPr>
          <w:sz w:val="28"/>
        </w:rPr>
        <w:t>родственников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назывался</w:t>
      </w:r>
      <w:r>
        <w:rPr>
          <w:spacing w:val="-9"/>
          <w:sz w:val="28"/>
        </w:rPr>
        <w:t xml:space="preserve"> </w:t>
      </w:r>
      <w:r>
        <w:rPr>
          <w:sz w:val="28"/>
        </w:rPr>
        <w:t>родовой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общиной.</w:t>
      </w:r>
    </w:p>
    <w:p w14:paraId="4B4EA691">
      <w:pPr>
        <w:pStyle w:val="7"/>
        <w:numPr>
          <w:ilvl w:val="0"/>
          <w:numId w:val="4"/>
        </w:numPr>
        <w:tabs>
          <w:tab w:val="left" w:pos="422"/>
        </w:tabs>
        <w:spacing w:before="48" w:after="0" w:line="240" w:lineRule="auto"/>
        <w:ind w:left="422" w:right="0" w:hanging="279"/>
        <w:jc w:val="left"/>
        <w:rPr>
          <w:sz w:val="28"/>
        </w:rPr>
      </w:pPr>
      <w:r>
        <w:rPr>
          <w:sz w:val="28"/>
        </w:rPr>
        <w:t>Люди</w:t>
      </w:r>
      <w:r>
        <w:rPr>
          <w:spacing w:val="-8"/>
          <w:sz w:val="28"/>
        </w:rPr>
        <w:t xml:space="preserve"> </w:t>
      </w:r>
      <w:r>
        <w:rPr>
          <w:sz w:val="28"/>
        </w:rPr>
        <w:t>эпохи</w:t>
      </w:r>
      <w:r>
        <w:rPr>
          <w:spacing w:val="-7"/>
          <w:sz w:val="28"/>
        </w:rPr>
        <w:t xml:space="preserve"> </w:t>
      </w:r>
      <w:r>
        <w:rPr>
          <w:sz w:val="28"/>
        </w:rPr>
        <w:t>палеолита</w:t>
      </w:r>
      <w:r>
        <w:rPr>
          <w:spacing w:val="-8"/>
          <w:sz w:val="28"/>
        </w:rPr>
        <w:t xml:space="preserve"> </w:t>
      </w:r>
      <w:r>
        <w:rPr>
          <w:sz w:val="28"/>
        </w:rPr>
        <w:t>уже</w:t>
      </w:r>
      <w:r>
        <w:rPr>
          <w:spacing w:val="-8"/>
          <w:sz w:val="28"/>
        </w:rPr>
        <w:t xml:space="preserve"> </w:t>
      </w:r>
      <w:r>
        <w:rPr>
          <w:sz w:val="28"/>
        </w:rPr>
        <w:t>умели</w:t>
      </w:r>
      <w:r>
        <w:rPr>
          <w:spacing w:val="-5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огнем.</w:t>
      </w:r>
    </w:p>
    <w:p w14:paraId="63B02CBF">
      <w:pPr>
        <w:pStyle w:val="7"/>
        <w:numPr>
          <w:ilvl w:val="0"/>
          <w:numId w:val="4"/>
        </w:numPr>
        <w:tabs>
          <w:tab w:val="left" w:pos="422"/>
        </w:tabs>
        <w:spacing w:before="50" w:after="0" w:line="240" w:lineRule="auto"/>
        <w:ind w:left="422" w:right="0" w:hanging="279"/>
        <w:jc w:val="left"/>
        <w:rPr>
          <w:sz w:val="28"/>
        </w:rPr>
      </w:pPr>
      <w:r>
        <w:rPr>
          <w:sz w:val="28"/>
        </w:rPr>
        <w:t>Первым</w:t>
      </w:r>
      <w:r>
        <w:rPr>
          <w:spacing w:val="-9"/>
          <w:sz w:val="28"/>
        </w:rPr>
        <w:t xml:space="preserve"> </w:t>
      </w:r>
      <w:r>
        <w:rPr>
          <w:sz w:val="28"/>
        </w:rPr>
        <w:t>одомашненным</w:t>
      </w:r>
      <w:r>
        <w:rPr>
          <w:spacing w:val="-7"/>
          <w:sz w:val="28"/>
        </w:rPr>
        <w:t xml:space="preserve"> </w:t>
      </w:r>
      <w:r>
        <w:rPr>
          <w:sz w:val="28"/>
        </w:rPr>
        <w:t>животным</w:t>
      </w:r>
      <w:r>
        <w:rPr>
          <w:spacing w:val="-7"/>
          <w:sz w:val="28"/>
        </w:rPr>
        <w:t xml:space="preserve"> </w:t>
      </w:r>
      <w:r>
        <w:rPr>
          <w:sz w:val="28"/>
        </w:rPr>
        <w:t>была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лошадь.</w:t>
      </w:r>
    </w:p>
    <w:p w14:paraId="2B5163BE">
      <w:pPr>
        <w:pStyle w:val="7"/>
        <w:spacing w:after="0" w:line="240" w:lineRule="auto"/>
        <w:jc w:val="left"/>
        <w:rPr>
          <w:sz w:val="28"/>
        </w:rPr>
        <w:sectPr>
          <w:pgSz w:w="11910" w:h="16840"/>
          <w:pgMar w:top="1040" w:right="850" w:bottom="280" w:left="1559" w:header="720" w:footer="720" w:gutter="0"/>
          <w:cols w:space="720" w:num="1"/>
        </w:sectPr>
      </w:pPr>
    </w:p>
    <w:p w14:paraId="3CF78840">
      <w:pPr>
        <w:pStyle w:val="2"/>
        <w:spacing w:before="74" w:line="278" w:lineRule="auto"/>
        <w:ind w:left="1691" w:hanging="788"/>
      </w:pPr>
      <w:r>
        <w:t>Задание</w:t>
      </w:r>
      <w:r>
        <w:rPr>
          <w:spacing w:val="-4"/>
        </w:rPr>
        <w:t xml:space="preserve"> </w:t>
      </w:r>
      <w:r>
        <w:t>5.</w:t>
      </w:r>
      <w:r>
        <w:rPr>
          <w:spacing w:val="40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каком</w:t>
      </w:r>
      <w:r>
        <w:rPr>
          <w:spacing w:val="-4"/>
        </w:rPr>
        <w:t xml:space="preserve"> </w:t>
      </w:r>
      <w:r>
        <w:t>памятнике</w:t>
      </w:r>
      <w:r>
        <w:rPr>
          <w:spacing w:val="-4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писал</w:t>
      </w:r>
      <w:r>
        <w:rPr>
          <w:spacing w:val="-4"/>
        </w:rPr>
        <w:t xml:space="preserve"> </w:t>
      </w:r>
      <w:r>
        <w:t>Иван</w:t>
      </w:r>
      <w:r>
        <w:rPr>
          <w:spacing w:val="-5"/>
        </w:rPr>
        <w:t xml:space="preserve"> </w:t>
      </w:r>
      <w:r>
        <w:t>Бунин: Максимальное количество баллов за задание –</w:t>
      </w:r>
      <w:r>
        <w:rPr>
          <w:u w:val="single"/>
        </w:rPr>
        <w:t xml:space="preserve"> 2.</w:t>
      </w:r>
    </w:p>
    <w:p w14:paraId="7098B675">
      <w:pPr>
        <w:spacing w:before="0" w:line="276" w:lineRule="auto"/>
        <w:ind w:left="143" w:right="101" w:firstLine="69"/>
        <w:jc w:val="left"/>
        <w:rPr>
          <w:i/>
          <w:sz w:val="28"/>
        </w:rPr>
      </w:pPr>
      <w:r>
        <w:rPr>
          <w:i/>
          <w:sz w:val="28"/>
        </w:rPr>
        <w:t>«Туловище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высечено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гранита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целиком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приставлены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только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голова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 плечи. Грудь обита, плоска, слоиста. Лапы обезображены. И весь он сказочно-громадный, носит следы древности и той борьбы, что с незапамятных времен суждена ему, как охранителю «Страны Солнца»,</w:t>
      </w:r>
    </w:p>
    <w:p w14:paraId="39AAD7D1">
      <w:pPr>
        <w:spacing w:before="0" w:line="276" w:lineRule="auto"/>
        <w:ind w:left="143" w:right="174" w:firstLine="0"/>
        <w:jc w:val="both"/>
        <w:rPr>
          <w:i/>
          <w:sz w:val="28"/>
        </w:rPr>
      </w:pPr>
      <w:r>
        <w:rPr>
          <w:i/>
          <w:sz w:val="28"/>
        </w:rPr>
        <w:t>«Страны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Жизни».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весь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трещинах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кажется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покосившимся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песков, наискось засыпающих его. Но как спокойно, спокойно глядит он куда-то на восток, на далекую солнечно-мглистую долину Нила…».</w:t>
      </w:r>
    </w:p>
    <w:p w14:paraId="2CF76ED1">
      <w:pPr>
        <w:pStyle w:val="2"/>
        <w:spacing w:line="276" w:lineRule="auto"/>
        <w:ind w:left="1621" w:right="1473" w:firstLine="487"/>
        <w:jc w:val="both"/>
      </w:pPr>
      <w:r>
        <w:t>Задание № 6. Заполните пропуски в тексте 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баллов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5"/>
          <w:u w:val="single"/>
        </w:rPr>
        <w:t>12</w:t>
      </w:r>
      <w:r>
        <w:rPr>
          <w:spacing w:val="-5"/>
        </w:rPr>
        <w:t>.</w:t>
      </w:r>
    </w:p>
    <w:p w14:paraId="102C6878">
      <w:pPr>
        <w:pStyle w:val="5"/>
        <w:tabs>
          <w:tab w:val="left" w:pos="6097"/>
        </w:tabs>
        <w:spacing w:line="276" w:lineRule="auto"/>
        <w:ind w:right="769"/>
        <w:rPr>
          <w:b/>
        </w:rPr>
      </w:pPr>
      <w:r>
        <w:t>Монгольская</w:t>
      </w:r>
      <w:r>
        <w:rPr>
          <w:spacing w:val="-6"/>
        </w:rPr>
        <w:t xml:space="preserve"> </w:t>
      </w:r>
      <w:r>
        <w:t>империя</w:t>
      </w:r>
      <w:r>
        <w:rPr>
          <w:spacing w:val="-6"/>
        </w:rPr>
        <w:t xml:space="preserve"> </w:t>
      </w:r>
      <w:r>
        <w:t>своим</w:t>
      </w:r>
      <w:r>
        <w:rPr>
          <w:spacing w:val="-6"/>
        </w:rPr>
        <w:t xml:space="preserve"> </w:t>
      </w:r>
      <w:r>
        <w:t>созданием</w:t>
      </w:r>
      <w:r>
        <w:rPr>
          <w:spacing w:val="-8"/>
        </w:rPr>
        <w:t xml:space="preserve"> </w:t>
      </w:r>
      <w:r>
        <w:t>обязана</w:t>
      </w:r>
      <w:r>
        <w:rPr>
          <w:spacing w:val="-6"/>
        </w:rPr>
        <w:t xml:space="preserve"> </w:t>
      </w:r>
      <w:r>
        <w:t>одному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 xml:space="preserve">величайших полководцев в мировой истории – </w:t>
      </w:r>
      <w:r>
        <w:rPr>
          <w:b/>
        </w:rPr>
        <w:t xml:space="preserve">(1) </w:t>
      </w:r>
      <w:r>
        <w:rPr>
          <w:b/>
          <w:u w:val="single"/>
        </w:rPr>
        <w:tab/>
      </w:r>
      <w:r>
        <w:t xml:space="preserve">. Его завоевания продолжили потомки: в частности, внук основателя империи – хан </w:t>
      </w:r>
      <w:r>
        <w:rPr>
          <w:b/>
        </w:rPr>
        <w:t>(2)</w:t>
      </w:r>
    </w:p>
    <w:p w14:paraId="1E0DB96E">
      <w:pPr>
        <w:pStyle w:val="5"/>
        <w:tabs>
          <w:tab w:val="left" w:pos="1543"/>
        </w:tabs>
        <w:spacing w:line="320" w:lineRule="exact"/>
      </w:pPr>
      <w:r>
        <w:rPr>
          <w:u w:val="single"/>
        </w:rPr>
        <w:tab/>
      </w:r>
      <w:r>
        <w:t>возглавил</w:t>
      </w:r>
      <w:r>
        <w:rPr>
          <w:spacing w:val="-9"/>
        </w:rPr>
        <w:t xml:space="preserve"> </w:t>
      </w:r>
      <w:r>
        <w:t>поход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Восточную</w:t>
      </w:r>
      <w:r>
        <w:rPr>
          <w:spacing w:val="-6"/>
        </w:rPr>
        <w:t xml:space="preserve"> </w:t>
      </w:r>
      <w:r>
        <w:t>Европу.</w:t>
      </w:r>
      <w:r>
        <w:rPr>
          <w:spacing w:val="-7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rPr>
          <w:spacing w:val="-2"/>
        </w:rPr>
        <w:t>страной,</w:t>
      </w:r>
    </w:p>
    <w:p w14:paraId="352CF27C">
      <w:pPr>
        <w:pStyle w:val="5"/>
        <w:tabs>
          <w:tab w:val="left" w:pos="3939"/>
          <w:tab w:val="left" w:pos="6884"/>
          <w:tab w:val="left" w:pos="8066"/>
        </w:tabs>
        <w:spacing w:before="47" w:line="276" w:lineRule="auto"/>
        <w:ind w:right="59"/>
      </w:pPr>
      <w:r>
        <w:t>принявшей на себя удар монголов, стала (</w:t>
      </w:r>
      <w:r>
        <w:rPr>
          <w:b/>
        </w:rPr>
        <w:t xml:space="preserve">3) </w:t>
      </w:r>
      <w:r>
        <w:rPr>
          <w:b/>
          <w:u w:val="single"/>
        </w:rPr>
        <w:tab/>
      </w:r>
      <w:r>
        <w:t>. После ее разгрома монголы</w:t>
      </w:r>
      <w:r>
        <w:rPr>
          <w:spacing w:val="-3"/>
        </w:rPr>
        <w:t xml:space="preserve"> </w:t>
      </w:r>
      <w:r>
        <w:t>вторглись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пределы</w:t>
      </w:r>
      <w:r>
        <w:rPr>
          <w:spacing w:val="-3"/>
        </w:rPr>
        <w:t xml:space="preserve"> </w:t>
      </w:r>
      <w:r>
        <w:t>Руси,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первым</w:t>
      </w:r>
      <w:r>
        <w:rPr>
          <w:spacing w:val="-3"/>
        </w:rPr>
        <w:t xml:space="preserve"> </w:t>
      </w:r>
      <w:r>
        <w:t>русским</w:t>
      </w:r>
      <w:r>
        <w:rPr>
          <w:spacing w:val="-3"/>
        </w:rPr>
        <w:t xml:space="preserve"> </w:t>
      </w:r>
      <w:r>
        <w:t>городом,</w:t>
      </w:r>
      <w:r>
        <w:rPr>
          <w:spacing w:val="-5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 xml:space="preserve">они захватили, была </w:t>
      </w:r>
      <w:r>
        <w:rPr>
          <w:b/>
        </w:rPr>
        <w:t xml:space="preserve">(4) </w:t>
      </w:r>
      <w:r>
        <w:rPr>
          <w:b/>
          <w:u w:val="single"/>
        </w:rPr>
        <w:tab/>
      </w:r>
      <w:r>
        <w:t xml:space="preserve">. Так, в южной Руси неожиданно долгое сопротивление (7 недель) оказал небольшой город </w:t>
      </w:r>
      <w:r>
        <w:rPr>
          <w:b/>
        </w:rPr>
        <w:t xml:space="preserve">(5)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spacing w:val="-10"/>
        </w:rPr>
        <w:t xml:space="preserve">, </w:t>
      </w:r>
      <w:r>
        <w:t>прозванный самими монголами «злым городом», и древняя столица Руси –</w:t>
      </w:r>
    </w:p>
    <w:p w14:paraId="782127F1">
      <w:pPr>
        <w:pStyle w:val="5"/>
        <w:tabs>
          <w:tab w:val="left" w:pos="1942"/>
        </w:tabs>
        <w:spacing w:line="321" w:lineRule="exact"/>
      </w:pPr>
      <w:r>
        <w:rPr>
          <w:b/>
        </w:rPr>
        <w:t xml:space="preserve">(6) </w:t>
      </w:r>
      <w:r>
        <w:rPr>
          <w:b/>
          <w:u w:val="single"/>
        </w:rPr>
        <w:tab/>
      </w:r>
      <w:r>
        <w:t>,</w:t>
      </w:r>
      <w:r>
        <w:rPr>
          <w:spacing w:val="-10"/>
        </w:rPr>
        <w:t xml:space="preserve"> </w:t>
      </w:r>
      <w:r>
        <w:t>оборонявшийся</w:t>
      </w:r>
      <w:r>
        <w:rPr>
          <w:spacing w:val="-6"/>
        </w:rPr>
        <w:t xml:space="preserve"> </w:t>
      </w:r>
      <w:r>
        <w:t>около</w:t>
      </w:r>
      <w:r>
        <w:rPr>
          <w:spacing w:val="-5"/>
        </w:rPr>
        <w:t xml:space="preserve"> </w:t>
      </w:r>
      <w:r>
        <w:t>трех</w:t>
      </w:r>
      <w:r>
        <w:rPr>
          <w:spacing w:val="-4"/>
        </w:rPr>
        <w:t xml:space="preserve"> </w:t>
      </w:r>
      <w:r>
        <w:rPr>
          <w:spacing w:val="-2"/>
        </w:rPr>
        <w:t>месяцев.</w:t>
      </w:r>
    </w:p>
    <w:p w14:paraId="69B481DA">
      <w:pPr>
        <w:pStyle w:val="5"/>
        <w:ind w:left="0"/>
      </w:pPr>
    </w:p>
    <w:p w14:paraId="3AF46181">
      <w:pPr>
        <w:pStyle w:val="5"/>
        <w:spacing w:before="145"/>
        <w:ind w:left="0"/>
      </w:pPr>
    </w:p>
    <w:p w14:paraId="2F148B11">
      <w:pPr>
        <w:pStyle w:val="2"/>
        <w:spacing w:line="276" w:lineRule="auto"/>
        <w:ind w:left="4259" w:hanging="4014"/>
      </w:pPr>
      <w:r>
        <w:t>Задание</w:t>
      </w:r>
      <w:r>
        <w:rPr>
          <w:spacing w:val="-6"/>
        </w:rPr>
        <w:t xml:space="preserve"> </w:t>
      </w:r>
      <w:r>
        <w:t>7.</w:t>
      </w:r>
      <w:r>
        <w:rPr>
          <w:spacing w:val="-6"/>
        </w:rPr>
        <w:t xml:space="preserve"> </w:t>
      </w:r>
      <w:r>
        <w:t>Установите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старославянским</w:t>
      </w:r>
      <w:r>
        <w:rPr>
          <w:spacing w:val="-6"/>
        </w:rPr>
        <w:t xml:space="preserve"> </w:t>
      </w:r>
      <w:r>
        <w:t>названием месяца и</w:t>
      </w:r>
    </w:p>
    <w:p w14:paraId="7D505BF8">
      <w:pPr>
        <w:spacing w:before="0" w:line="278" w:lineRule="auto"/>
        <w:ind w:left="1679" w:right="1211" w:firstLine="1563"/>
        <w:jc w:val="left"/>
        <w:rPr>
          <w:b/>
          <w:sz w:val="28"/>
        </w:rPr>
      </w:pPr>
      <w:r>
        <w:rPr>
          <w:b/>
          <w:sz w:val="28"/>
        </w:rPr>
        <w:t>современным названием Максимальное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количество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задание-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  <w:u w:val="single"/>
        </w:rPr>
        <w:t>12.</w:t>
      </w:r>
    </w:p>
    <w:p w14:paraId="6F97CE02">
      <w:pPr>
        <w:spacing w:before="0" w:line="317" w:lineRule="exact"/>
        <w:ind w:left="143" w:right="0" w:firstLine="0"/>
        <w:jc w:val="left"/>
        <w:rPr>
          <w:i/>
          <w:sz w:val="28"/>
        </w:rPr>
      </w:pPr>
      <w:r>
        <w:rPr>
          <w:i/>
          <w:sz w:val="28"/>
        </w:rPr>
        <w:t>Современные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названия</w:t>
      </w:r>
    </w:p>
    <w:p w14:paraId="7722EE0E">
      <w:pPr>
        <w:pStyle w:val="5"/>
        <w:spacing w:before="47" w:line="278" w:lineRule="auto"/>
      </w:pPr>
      <w:r>
        <w:t>А.</w:t>
      </w:r>
      <w:r>
        <w:rPr>
          <w:spacing w:val="-2"/>
        </w:rPr>
        <w:t xml:space="preserve"> </w:t>
      </w:r>
      <w:r>
        <w:t>январь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февраль</w:t>
      </w:r>
      <w:r>
        <w:rPr>
          <w:spacing w:val="-2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март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апрель</w:t>
      </w:r>
      <w:r>
        <w:rPr>
          <w:spacing w:val="-6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май</w:t>
      </w:r>
      <w:r>
        <w:rPr>
          <w:spacing w:val="-4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июнь</w:t>
      </w:r>
      <w:r>
        <w:rPr>
          <w:spacing w:val="-2"/>
        </w:rPr>
        <w:t xml:space="preserve"> </w:t>
      </w:r>
      <w:r>
        <w:t>Ж.</w:t>
      </w:r>
      <w:r>
        <w:rPr>
          <w:spacing w:val="-3"/>
        </w:rPr>
        <w:t xml:space="preserve"> </w:t>
      </w:r>
      <w:r>
        <w:t>июль</w:t>
      </w:r>
      <w:r>
        <w:rPr>
          <w:spacing w:val="-2"/>
        </w:rPr>
        <w:t xml:space="preserve"> </w:t>
      </w:r>
      <w:r>
        <w:t>З.</w:t>
      </w:r>
      <w:r>
        <w:rPr>
          <w:spacing w:val="-2"/>
        </w:rPr>
        <w:t xml:space="preserve"> </w:t>
      </w:r>
      <w:r>
        <w:t>август</w:t>
      </w:r>
      <w:r>
        <w:rPr>
          <w:spacing w:val="-1"/>
        </w:rPr>
        <w:t xml:space="preserve"> </w:t>
      </w:r>
      <w:r>
        <w:t>И. сентябрь К. октябрь Л. ноябрь М. декабрь</w:t>
      </w:r>
    </w:p>
    <w:p w14:paraId="274ECDFC">
      <w:pPr>
        <w:spacing w:before="0" w:line="317" w:lineRule="exact"/>
        <w:ind w:left="143" w:right="0" w:firstLine="0"/>
        <w:jc w:val="left"/>
        <w:rPr>
          <w:i/>
          <w:sz w:val="28"/>
        </w:rPr>
      </w:pPr>
      <w:r>
        <w:rPr>
          <w:i/>
          <w:sz w:val="28"/>
        </w:rPr>
        <w:t>Старославянское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название.</w:t>
      </w:r>
    </w:p>
    <w:p w14:paraId="5EE5F3C2">
      <w:pPr>
        <w:pStyle w:val="5"/>
        <w:spacing w:before="47"/>
      </w:pPr>
      <w:r>
        <w:t>1.</w:t>
      </w:r>
      <w:r>
        <w:rPr>
          <w:spacing w:val="-6"/>
        </w:rPr>
        <w:t xml:space="preserve"> </w:t>
      </w:r>
      <w:r>
        <w:t>серпень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вересень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березозол</w:t>
      </w:r>
      <w:r>
        <w:rPr>
          <w:spacing w:val="-7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студень</w:t>
      </w:r>
      <w:r>
        <w:rPr>
          <w:spacing w:val="-4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сечень</w:t>
      </w:r>
      <w:r>
        <w:rPr>
          <w:spacing w:val="-4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липец</w:t>
      </w:r>
      <w:r>
        <w:rPr>
          <w:spacing w:val="-3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травень</w:t>
      </w:r>
      <w:r>
        <w:rPr>
          <w:spacing w:val="-3"/>
        </w:rPr>
        <w:t xml:space="preserve"> </w:t>
      </w:r>
      <w:r>
        <w:rPr>
          <w:spacing w:val="-5"/>
        </w:rPr>
        <w:t>8.</w:t>
      </w:r>
    </w:p>
    <w:p w14:paraId="792FC934">
      <w:pPr>
        <w:pStyle w:val="5"/>
        <w:spacing w:before="48"/>
      </w:pPr>
      <w:r>
        <w:t>лютый</w:t>
      </w:r>
      <w:r>
        <w:rPr>
          <w:spacing w:val="-5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листопад</w:t>
      </w:r>
      <w:r>
        <w:rPr>
          <w:spacing w:val="-2"/>
        </w:rPr>
        <w:t xml:space="preserve"> </w:t>
      </w:r>
      <w:r>
        <w:t>10.</w:t>
      </w:r>
      <w:r>
        <w:rPr>
          <w:spacing w:val="-5"/>
        </w:rPr>
        <w:t xml:space="preserve"> </w:t>
      </w:r>
      <w:r>
        <w:t>червень</w:t>
      </w:r>
      <w:r>
        <w:rPr>
          <w:spacing w:val="-4"/>
        </w:rPr>
        <w:t xml:space="preserve"> </w:t>
      </w:r>
      <w:r>
        <w:t>11.</w:t>
      </w:r>
      <w:r>
        <w:rPr>
          <w:spacing w:val="-4"/>
        </w:rPr>
        <w:t xml:space="preserve"> </w:t>
      </w:r>
      <w:r>
        <w:t>цветень</w:t>
      </w:r>
      <w:r>
        <w:rPr>
          <w:spacing w:val="-4"/>
        </w:rPr>
        <w:t xml:space="preserve"> </w:t>
      </w:r>
      <w:r>
        <w:t>12.</w:t>
      </w:r>
      <w:r>
        <w:rPr>
          <w:spacing w:val="-4"/>
        </w:rPr>
        <w:t xml:space="preserve"> </w:t>
      </w:r>
      <w:r>
        <w:rPr>
          <w:spacing w:val="-2"/>
        </w:rPr>
        <w:t>грудень</w:t>
      </w:r>
    </w:p>
    <w:sectPr>
      <w:pgSz w:w="11910" w:h="16840"/>
      <w:pgMar w:top="1040" w:right="850" w:bottom="280" w:left="1559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43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75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11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47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82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18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54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690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25" w:hanging="281"/>
      </w:pPr>
      <w:rPr>
        <w:rFonts w:hint="default"/>
        <w:lang w:val="ru-RU" w:eastAsia="en-US" w:bidi="ar-SA"/>
      </w:rPr>
    </w:lvl>
  </w:abstractNum>
  <w:abstractNum w:abstractNumId="1">
    <w:nsid w:val="CF092B84"/>
    <w:multiLevelType w:val="multilevel"/>
    <w:tmpl w:val="CF092B84"/>
    <w:lvl w:ilvl="0" w:tentative="0">
      <w:start w:val="2"/>
      <w:numFmt w:val="decimal"/>
      <w:lvlText w:val="%1."/>
      <w:lvlJc w:val="left"/>
      <w:pPr>
        <w:ind w:left="143" w:hanging="28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75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11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47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82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18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54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690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25" w:hanging="281"/>
      </w:pPr>
      <w:rPr>
        <w:rFonts w:hint="default"/>
        <w:lang w:val="ru-RU" w:eastAsia="en-US" w:bidi="ar-SA"/>
      </w:r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23" w:hanging="28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27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35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43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0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58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66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74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81" w:hanging="281"/>
      </w:pPr>
      <w:rPr>
        <w:rFonts w:hint="default"/>
        <w:lang w:val="ru-RU" w:eastAsia="en-US" w:bidi="ar-SA"/>
      </w:rPr>
    </w:lvl>
  </w:abstractNum>
  <w:abstractNum w:abstractNumId="3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423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27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35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43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50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58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66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74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81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DCE7460"/>
    <w:rsid w:val="52163E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143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143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422" w:hanging="279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2025-09-12T11:33:00Z</dcterms:created>
  <dc:creator>User</dc:creator>
  <cp:lastModifiedBy>User</cp:lastModifiedBy>
  <dcterms:modified xsi:type="dcterms:W3CDTF">2025-09-12T11:34:46Z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2025-09-12T00:00:00Z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6EF08086D1E8449D9F1D30DB0ED14932_13</vt:lpwstr>
  </property>
</Properties>
</file>